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8EA6B" w14:textId="65364CE1" w:rsidR="003D1638" w:rsidRPr="003D1638" w:rsidRDefault="007C18AA" w:rsidP="003D1638">
      <w:pPr>
        <w:spacing w:line="276" w:lineRule="auto"/>
        <w:rPr>
          <w:rFonts w:ascii="Calibri" w:hAnsi="Calibri"/>
          <w:b/>
          <w:bCs/>
        </w:rPr>
      </w:pPr>
      <w:r>
        <w:rPr>
          <w:rFonts w:ascii="Calibri" w:hAnsi="Calibri"/>
          <w:b/>
          <w:bCs/>
        </w:rPr>
        <w:t xml:space="preserve">Have You Been </w:t>
      </w:r>
      <w:proofErr w:type="gramStart"/>
      <w:r>
        <w:rPr>
          <w:rFonts w:ascii="Calibri" w:hAnsi="Calibri"/>
          <w:b/>
          <w:bCs/>
        </w:rPr>
        <w:t>With</w:t>
      </w:r>
      <w:proofErr w:type="gramEnd"/>
      <w:r>
        <w:rPr>
          <w:rFonts w:ascii="Calibri" w:hAnsi="Calibri"/>
          <w:b/>
          <w:bCs/>
        </w:rPr>
        <w:t xml:space="preserve"> Jesus?</w:t>
      </w:r>
    </w:p>
    <w:p w14:paraId="5955C1CB" w14:textId="5ECBC0AC" w:rsidR="003D1638" w:rsidRPr="003D1638" w:rsidRDefault="007C18AA" w:rsidP="003D1638">
      <w:pPr>
        <w:spacing w:line="276" w:lineRule="auto"/>
        <w:rPr>
          <w:rFonts w:ascii="Calibri" w:hAnsi="Calibri"/>
          <w:b/>
          <w:bCs/>
        </w:rPr>
      </w:pPr>
      <w:r>
        <w:rPr>
          <w:rFonts w:ascii="Calibri" w:hAnsi="Calibri"/>
          <w:b/>
          <w:bCs/>
        </w:rPr>
        <w:t>Acts 4:13</w:t>
      </w:r>
    </w:p>
    <w:p w14:paraId="49F8680E" w14:textId="77777777" w:rsidR="003D1638" w:rsidRPr="003D1638" w:rsidRDefault="003D1638" w:rsidP="003D1638">
      <w:pPr>
        <w:spacing w:line="276" w:lineRule="auto"/>
        <w:rPr>
          <w:rFonts w:ascii="Calibri" w:hAnsi="Calibri"/>
          <w:b/>
          <w:bCs/>
        </w:rPr>
      </w:pPr>
      <w:r w:rsidRPr="003D1638">
        <w:rPr>
          <w:rFonts w:ascii="Calibri" w:hAnsi="Calibri"/>
          <w:b/>
          <w:bCs/>
        </w:rPr>
        <w:t>Pastor Ryan Heller</w:t>
      </w:r>
    </w:p>
    <w:p w14:paraId="59BCBCB9" w14:textId="77777777" w:rsidR="003D1638" w:rsidRPr="003D1638" w:rsidRDefault="003D1638" w:rsidP="003D1638">
      <w:pPr>
        <w:spacing w:line="276" w:lineRule="auto"/>
        <w:rPr>
          <w:rFonts w:ascii="Calibri" w:hAnsi="Calibri"/>
          <w:b/>
          <w:bCs/>
        </w:rPr>
      </w:pPr>
    </w:p>
    <w:p w14:paraId="7C86758E" w14:textId="77777777" w:rsidR="006E184E" w:rsidRDefault="007C18AA" w:rsidP="007C18AA">
      <w:pPr>
        <w:spacing w:line="276" w:lineRule="auto"/>
        <w:rPr>
          <w:rFonts w:ascii="Calibri" w:hAnsi="Calibri"/>
        </w:rPr>
      </w:pPr>
      <w:r w:rsidRPr="007C18AA">
        <w:rPr>
          <w:rFonts w:ascii="Calibri" w:hAnsi="Calibri"/>
        </w:rPr>
        <w:t xml:space="preserve">Are you familiar with these social media influencers? </w:t>
      </w:r>
    </w:p>
    <w:p w14:paraId="63DC2AF4" w14:textId="77777777" w:rsidR="006E184E" w:rsidRDefault="006E184E" w:rsidP="007C18AA">
      <w:pPr>
        <w:spacing w:line="276" w:lineRule="auto"/>
        <w:rPr>
          <w:rFonts w:ascii="Calibri" w:hAnsi="Calibri"/>
        </w:rPr>
      </w:pPr>
    </w:p>
    <w:p w14:paraId="7F1B5A9F" w14:textId="4D58D47A" w:rsidR="007C18AA" w:rsidRPr="007C18AA" w:rsidRDefault="007C18AA" w:rsidP="007C18AA">
      <w:pPr>
        <w:spacing w:line="276" w:lineRule="auto"/>
        <w:rPr>
          <w:rFonts w:ascii="Calibri" w:hAnsi="Calibri"/>
        </w:rPr>
      </w:pPr>
      <w:r w:rsidRPr="007C18AA">
        <w:rPr>
          <w:rFonts w:ascii="Calibri" w:hAnsi="Calibri"/>
        </w:rPr>
        <w:t xml:space="preserve">Mr. Beast (Jimmy Donaldson) has built a YouTube empire with over 200 million subscribers, using crazy challenges and massive giveaways to inspire generosity. He's given away millions. </w:t>
      </w:r>
    </w:p>
    <w:p w14:paraId="577072B5" w14:textId="77777777" w:rsidR="007C18AA" w:rsidRPr="007C18AA" w:rsidRDefault="007C18AA" w:rsidP="007C18AA">
      <w:pPr>
        <w:spacing w:line="276" w:lineRule="auto"/>
        <w:rPr>
          <w:rFonts w:ascii="Calibri" w:hAnsi="Calibri"/>
        </w:rPr>
      </w:pPr>
    </w:p>
    <w:p w14:paraId="0FED67A4" w14:textId="77777777" w:rsidR="007C18AA" w:rsidRPr="007C18AA" w:rsidRDefault="007C18AA" w:rsidP="007C18AA">
      <w:pPr>
        <w:spacing w:line="276" w:lineRule="auto"/>
        <w:rPr>
          <w:rFonts w:ascii="Calibri" w:hAnsi="Calibri"/>
        </w:rPr>
      </w:pPr>
      <w:r w:rsidRPr="007C18AA">
        <w:rPr>
          <w:rFonts w:ascii="Calibri" w:hAnsi="Calibri"/>
        </w:rPr>
        <w:t>Maybe you've heard about Cristiano Ronaldo, the former professional soccer player from Portugal who has 600 million fans. He's the top person on Instagram. He's the most watched and followed individual. He inspires people through his insane work ethic. He inspires people to chase greatness in sports and fitness.</w:t>
      </w:r>
    </w:p>
    <w:p w14:paraId="21ADC8E9" w14:textId="77777777" w:rsidR="007C18AA" w:rsidRPr="007C18AA" w:rsidRDefault="007C18AA" w:rsidP="007C18AA">
      <w:pPr>
        <w:spacing w:line="276" w:lineRule="auto"/>
        <w:rPr>
          <w:rFonts w:ascii="Calibri" w:hAnsi="Calibri"/>
        </w:rPr>
      </w:pPr>
    </w:p>
    <w:p w14:paraId="23014D51" w14:textId="77777777" w:rsidR="007C18AA" w:rsidRPr="007C18AA" w:rsidRDefault="007C18AA" w:rsidP="007C18AA">
      <w:pPr>
        <w:spacing w:line="276" w:lineRule="auto"/>
        <w:rPr>
          <w:rFonts w:ascii="Calibri" w:hAnsi="Calibri"/>
        </w:rPr>
      </w:pPr>
      <w:r w:rsidRPr="007C18AA">
        <w:rPr>
          <w:rFonts w:ascii="Calibri" w:hAnsi="Calibri"/>
        </w:rPr>
        <w:t xml:space="preserve">Maybe you follow Dr. Mike </w:t>
      </w:r>
      <w:proofErr w:type="spellStart"/>
      <w:r w:rsidRPr="007C18AA">
        <w:rPr>
          <w:rFonts w:ascii="Calibri" w:hAnsi="Calibri"/>
        </w:rPr>
        <w:t>Varshavski</w:t>
      </w:r>
      <w:proofErr w:type="spellEnd"/>
      <w:r w:rsidRPr="007C18AA">
        <w:rPr>
          <w:rFonts w:ascii="Calibri" w:hAnsi="Calibri"/>
        </w:rPr>
        <w:t xml:space="preserve">, a doctor with millions of followers, who debunks health myths and helps people live more healthy lives. </w:t>
      </w:r>
    </w:p>
    <w:p w14:paraId="03FFD886" w14:textId="77777777" w:rsidR="007C18AA" w:rsidRPr="007C18AA" w:rsidRDefault="007C18AA" w:rsidP="007C18AA">
      <w:pPr>
        <w:spacing w:line="276" w:lineRule="auto"/>
        <w:rPr>
          <w:rFonts w:ascii="Calibri" w:hAnsi="Calibri"/>
        </w:rPr>
      </w:pPr>
    </w:p>
    <w:p w14:paraId="092233B9" w14:textId="6EA01F0C" w:rsidR="007C18AA" w:rsidRPr="007C18AA" w:rsidRDefault="007C18AA" w:rsidP="007C18AA">
      <w:pPr>
        <w:spacing w:line="276" w:lineRule="auto"/>
        <w:rPr>
          <w:rFonts w:ascii="Calibri" w:hAnsi="Calibri"/>
        </w:rPr>
      </w:pPr>
      <w:r w:rsidRPr="007C18AA">
        <w:rPr>
          <w:rFonts w:ascii="Calibri" w:hAnsi="Calibri"/>
        </w:rPr>
        <w:t>We live in a world where people have platforms and voices and influences. In fact, everywhere we turn, there are people who are constantly telling us what we should be doing, how we should live, how we should think, where we should go, and how we should interact with the world. It leads us to ask the question, who has been the most influential person in your life? Who</w:t>
      </w:r>
      <w:r w:rsidR="006E184E">
        <w:rPr>
          <w:rFonts w:ascii="Calibri" w:hAnsi="Calibri"/>
        </w:rPr>
        <w:t xml:space="preserve"> ha</w:t>
      </w:r>
      <w:r w:rsidRPr="007C18AA">
        <w:rPr>
          <w:rFonts w:ascii="Calibri" w:hAnsi="Calibri"/>
        </w:rPr>
        <w:t xml:space="preserve">s influenced you more than anybody else? Maybe it's a parent, a coach, a mentor, a friend, or a co-worker. We all have people who have spoken into our lives and who have added value to us. Certainly we could look through the history of our life and see many people who have been influential. </w:t>
      </w:r>
    </w:p>
    <w:p w14:paraId="0026E5AD" w14:textId="77777777" w:rsidR="007C18AA" w:rsidRPr="007C18AA" w:rsidRDefault="007C18AA" w:rsidP="007C18AA">
      <w:pPr>
        <w:spacing w:line="276" w:lineRule="auto"/>
        <w:rPr>
          <w:rFonts w:ascii="Calibri" w:hAnsi="Calibri"/>
        </w:rPr>
      </w:pPr>
    </w:p>
    <w:p w14:paraId="6F45CA6D" w14:textId="3FF056F7" w:rsidR="007C18AA" w:rsidRPr="007C18AA" w:rsidRDefault="007C18AA" w:rsidP="007C18AA">
      <w:pPr>
        <w:spacing w:line="276" w:lineRule="auto"/>
        <w:rPr>
          <w:rFonts w:ascii="Calibri" w:hAnsi="Calibri"/>
        </w:rPr>
      </w:pPr>
      <w:r w:rsidRPr="007C18AA">
        <w:rPr>
          <w:rFonts w:ascii="Calibri" w:hAnsi="Calibri"/>
        </w:rPr>
        <w:t xml:space="preserve">Today I want to </w:t>
      </w:r>
      <w:r w:rsidR="00EA6210">
        <w:rPr>
          <w:rFonts w:ascii="Calibri" w:hAnsi="Calibri"/>
        </w:rPr>
        <w:t xml:space="preserve">introduce you or </w:t>
      </w:r>
      <w:r w:rsidRPr="007C18AA">
        <w:rPr>
          <w:rFonts w:ascii="Calibri" w:hAnsi="Calibri"/>
        </w:rPr>
        <w:t>reintroduce you to truly the greatest influencer of all time</w:t>
      </w:r>
      <w:r w:rsidR="006E184E">
        <w:rPr>
          <w:rFonts w:ascii="Calibri" w:hAnsi="Calibri"/>
        </w:rPr>
        <w:t xml:space="preserve">. </w:t>
      </w:r>
      <w:r w:rsidRPr="007C18AA">
        <w:rPr>
          <w:rFonts w:ascii="Calibri" w:hAnsi="Calibri"/>
        </w:rPr>
        <w:t xml:space="preserve">His name is Jesus. What's so interesting about Jesus is that Jesus was not a celebrity. He didn't have millions of followers on Instagram, he didn't go viral on YouTube, and yet His name has shaped history and His words have transformed lives. His love has been reaching across all generations. No one has been more influential than Jesus Christ. He never wrote a book, and yet more books have been written about Jesus than any other person in all of history. He never traveled far from home, and yet His message has reached every corner of the world. He had no social media platform, no marketing team or wealth to speak of, and yet billions call Him “Lord.” Why? Jesus didn't just inspire people, He transformed them. There's a big difference. It's one thing to be inspired. It's another thing to be transformed from the inside out. </w:t>
      </w:r>
    </w:p>
    <w:p w14:paraId="6373BAB9" w14:textId="77777777" w:rsidR="007C18AA" w:rsidRPr="007C18AA" w:rsidRDefault="007C18AA" w:rsidP="007C18AA">
      <w:pPr>
        <w:spacing w:line="276" w:lineRule="auto"/>
        <w:rPr>
          <w:rFonts w:ascii="Calibri" w:hAnsi="Calibri"/>
        </w:rPr>
      </w:pPr>
    </w:p>
    <w:p w14:paraId="69CF2E7C" w14:textId="77777777" w:rsidR="007C18AA" w:rsidRPr="007C18AA" w:rsidRDefault="007C18AA" w:rsidP="007C18AA">
      <w:pPr>
        <w:spacing w:line="276" w:lineRule="auto"/>
        <w:rPr>
          <w:rFonts w:ascii="Calibri" w:hAnsi="Calibri"/>
        </w:rPr>
      </w:pPr>
      <w:r w:rsidRPr="007C18AA">
        <w:rPr>
          <w:rFonts w:ascii="Calibri" w:hAnsi="Calibri"/>
        </w:rPr>
        <w:lastRenderedPageBreak/>
        <w:t xml:space="preserve">Today I want to look at an important passage of Scripture that speaks to how you and I can be transformed by the power of Jesus in our lives. </w:t>
      </w:r>
    </w:p>
    <w:p w14:paraId="4C373EBC" w14:textId="77777777" w:rsidR="007C18AA" w:rsidRPr="007C18AA" w:rsidRDefault="007C18AA" w:rsidP="007C18AA">
      <w:pPr>
        <w:spacing w:line="276" w:lineRule="auto"/>
        <w:rPr>
          <w:rFonts w:ascii="Calibri" w:hAnsi="Calibri"/>
        </w:rPr>
      </w:pPr>
    </w:p>
    <w:p w14:paraId="7E6E9D84" w14:textId="77777777" w:rsidR="007C18AA" w:rsidRPr="007C18AA" w:rsidRDefault="007C18AA" w:rsidP="007C18AA">
      <w:pPr>
        <w:spacing w:line="276" w:lineRule="auto"/>
        <w:rPr>
          <w:rFonts w:ascii="Calibri" w:hAnsi="Calibri"/>
          <w:b/>
          <w:bCs/>
        </w:rPr>
      </w:pPr>
      <w:r w:rsidRPr="007C18AA">
        <w:rPr>
          <w:rFonts w:ascii="Calibri" w:hAnsi="Calibri"/>
          <w:b/>
          <w:bCs/>
        </w:rPr>
        <w:t>1. When I’m with Jesus, my heart changes.</w:t>
      </w:r>
    </w:p>
    <w:p w14:paraId="749DCE61" w14:textId="77777777" w:rsidR="007C18AA" w:rsidRPr="007C18AA" w:rsidRDefault="007C18AA" w:rsidP="007C18AA">
      <w:pPr>
        <w:spacing w:line="276" w:lineRule="auto"/>
        <w:rPr>
          <w:rFonts w:ascii="Calibri" w:hAnsi="Calibri"/>
        </w:rPr>
      </w:pPr>
    </w:p>
    <w:p w14:paraId="650361FC" w14:textId="77777777" w:rsidR="007C18AA" w:rsidRPr="007C18AA" w:rsidRDefault="007C18AA" w:rsidP="007C18AA">
      <w:pPr>
        <w:spacing w:line="276" w:lineRule="auto"/>
        <w:rPr>
          <w:rFonts w:ascii="Calibri" w:hAnsi="Calibri"/>
        </w:rPr>
      </w:pPr>
      <w:r w:rsidRPr="007C18AA">
        <w:rPr>
          <w:rFonts w:ascii="Calibri" w:hAnsi="Calibri"/>
        </w:rPr>
        <w:t>“When they observed the boldness of Peter and John and realized that they were uneducated and untrained men, they were amazed and recognized that they had been with Jesus” (Acts 4:13).</w:t>
      </w:r>
    </w:p>
    <w:p w14:paraId="4DD2FF66" w14:textId="77777777" w:rsidR="007C18AA" w:rsidRPr="007C18AA" w:rsidRDefault="007C18AA" w:rsidP="007C18AA">
      <w:pPr>
        <w:spacing w:line="276" w:lineRule="auto"/>
        <w:rPr>
          <w:rFonts w:ascii="Calibri" w:hAnsi="Calibri"/>
        </w:rPr>
      </w:pPr>
    </w:p>
    <w:p w14:paraId="329CD9C0" w14:textId="77777777" w:rsidR="007C18AA" w:rsidRPr="007C18AA" w:rsidRDefault="007C18AA" w:rsidP="007C18AA">
      <w:pPr>
        <w:spacing w:line="276" w:lineRule="auto"/>
        <w:rPr>
          <w:rFonts w:ascii="Calibri" w:hAnsi="Calibri"/>
        </w:rPr>
      </w:pPr>
      <w:r w:rsidRPr="007C18AA">
        <w:rPr>
          <w:rFonts w:ascii="Calibri" w:hAnsi="Calibri"/>
        </w:rPr>
        <w:t xml:space="preserve">Notice these are the Jewish religious establishment. The early church is expanding. People are coming to faith. People's lives are being touched by the gospel. In Acts 3, a man is healed by Peter and John. In Acts 4, the Jewish religious leaders of that generation are upset because they had controlled religious thought up until that point and now someone is challenging their authority. Now someone is saying, “Hey, Christ has resurrected from the grave. Things are different.” Peter and John are 2 of the 12 disciples. Jesus had that intimate circle – the Twelve. Peter was Simon Peter and John was “the disciple whom Jesus loved.” </w:t>
      </w:r>
    </w:p>
    <w:p w14:paraId="465A7198" w14:textId="77777777" w:rsidR="007C18AA" w:rsidRPr="007C18AA" w:rsidRDefault="007C18AA" w:rsidP="007C18AA">
      <w:pPr>
        <w:spacing w:line="276" w:lineRule="auto"/>
        <w:rPr>
          <w:rFonts w:ascii="Calibri" w:hAnsi="Calibri"/>
        </w:rPr>
      </w:pPr>
    </w:p>
    <w:p w14:paraId="16C49BB4" w14:textId="7B675E9B" w:rsidR="007C18AA" w:rsidRPr="007C18AA" w:rsidRDefault="007C18AA" w:rsidP="007C18AA">
      <w:pPr>
        <w:spacing w:line="276" w:lineRule="auto"/>
        <w:rPr>
          <w:rFonts w:ascii="Calibri" w:hAnsi="Calibri"/>
        </w:rPr>
      </w:pPr>
      <w:r w:rsidRPr="007C18AA">
        <w:rPr>
          <w:rFonts w:ascii="Calibri" w:hAnsi="Calibri"/>
        </w:rPr>
        <w:t xml:space="preserve">John was called one of the “Sons of Thunder.” He had a brother named James. They were fiery and had a little temper about them. In fact, one time, James and John got upset because a Samaritan village was not taking Jesus seriously. They said, “Jesus, would you just call down some fire from heaven and smoke </w:t>
      </w:r>
      <w:r w:rsidR="006E184E">
        <w:rPr>
          <w:rFonts w:ascii="Calibri" w:hAnsi="Calibri"/>
        </w:rPr>
        <w:t>’</w:t>
      </w:r>
      <w:proofErr w:type="spellStart"/>
      <w:r w:rsidRPr="007C18AA">
        <w:rPr>
          <w:rFonts w:ascii="Calibri" w:hAnsi="Calibri"/>
        </w:rPr>
        <w:t>em</w:t>
      </w:r>
      <w:proofErr w:type="spellEnd"/>
      <w:r w:rsidRPr="007C18AA">
        <w:rPr>
          <w:rFonts w:ascii="Calibri" w:hAnsi="Calibri"/>
        </w:rPr>
        <w:t xml:space="preserve"> all, just wipe </w:t>
      </w:r>
      <w:r w:rsidR="006E184E">
        <w:rPr>
          <w:rFonts w:ascii="Calibri" w:hAnsi="Calibri"/>
        </w:rPr>
        <w:t>’</w:t>
      </w:r>
      <w:proofErr w:type="spellStart"/>
      <w:r w:rsidRPr="007C18AA">
        <w:rPr>
          <w:rFonts w:ascii="Calibri" w:hAnsi="Calibri"/>
        </w:rPr>
        <w:t>em</w:t>
      </w:r>
      <w:proofErr w:type="spellEnd"/>
      <w:r w:rsidRPr="007C18AA">
        <w:rPr>
          <w:rFonts w:ascii="Calibri" w:hAnsi="Calibri"/>
        </w:rPr>
        <w:t xml:space="preserve"> out?” There was a lot of testosterone, a lot of energy with the Sons of Thunder, James and John. Another time, they humbly came to Jesus and said, “Jesus, we have done such a bang-up job being your disciples in the kingdom. Will you allow one of us to sit at your right hand and one of us to sit at your left? Jesus said, “No. It isn’t all about that.”</w:t>
      </w:r>
    </w:p>
    <w:p w14:paraId="0F9606CF" w14:textId="77777777" w:rsidR="007C18AA" w:rsidRPr="007C18AA" w:rsidRDefault="007C18AA" w:rsidP="007C18AA">
      <w:pPr>
        <w:spacing w:line="276" w:lineRule="auto"/>
        <w:rPr>
          <w:rFonts w:ascii="Calibri" w:hAnsi="Calibri"/>
        </w:rPr>
      </w:pPr>
    </w:p>
    <w:p w14:paraId="098FF271" w14:textId="77777777" w:rsidR="007C18AA" w:rsidRPr="007C18AA" w:rsidRDefault="007C18AA" w:rsidP="007C18AA">
      <w:pPr>
        <w:spacing w:line="276" w:lineRule="auto"/>
        <w:rPr>
          <w:rFonts w:ascii="Calibri" w:hAnsi="Calibri"/>
        </w:rPr>
      </w:pPr>
      <w:r w:rsidRPr="007C18AA">
        <w:rPr>
          <w:rFonts w:ascii="Calibri" w:hAnsi="Calibri"/>
        </w:rPr>
        <w:t xml:space="preserve">Jesus had to reshape the Twelve. He had to take some ornery men and tweak and work in their lives to help them be transformed by the power of God. </w:t>
      </w:r>
    </w:p>
    <w:p w14:paraId="72549836" w14:textId="77777777" w:rsidR="007C18AA" w:rsidRPr="007C18AA" w:rsidRDefault="007C18AA" w:rsidP="007C18AA">
      <w:pPr>
        <w:spacing w:line="276" w:lineRule="auto"/>
        <w:rPr>
          <w:rFonts w:ascii="Calibri" w:hAnsi="Calibri"/>
        </w:rPr>
      </w:pPr>
    </w:p>
    <w:p w14:paraId="3260548B" w14:textId="77777777" w:rsidR="007C18AA" w:rsidRPr="007C18AA" w:rsidRDefault="007C18AA" w:rsidP="007C18AA">
      <w:pPr>
        <w:spacing w:line="276" w:lineRule="auto"/>
        <w:rPr>
          <w:rFonts w:ascii="Calibri" w:hAnsi="Calibri"/>
        </w:rPr>
      </w:pPr>
      <w:r w:rsidRPr="007C18AA">
        <w:rPr>
          <w:rFonts w:ascii="Calibri" w:hAnsi="Calibri"/>
        </w:rPr>
        <w:t xml:space="preserve">Simon Peter had his stuff too. In fact, we have a couple of verses here about Simon. </w:t>
      </w:r>
    </w:p>
    <w:p w14:paraId="349814D0" w14:textId="77777777" w:rsidR="007C18AA" w:rsidRPr="007C18AA" w:rsidRDefault="007C18AA" w:rsidP="007C18AA">
      <w:pPr>
        <w:spacing w:line="276" w:lineRule="auto"/>
        <w:rPr>
          <w:rFonts w:ascii="Calibri" w:hAnsi="Calibri"/>
        </w:rPr>
      </w:pPr>
    </w:p>
    <w:p w14:paraId="496351DE" w14:textId="77777777" w:rsidR="007C18AA" w:rsidRPr="007C18AA" w:rsidRDefault="007C18AA" w:rsidP="007C18AA">
      <w:pPr>
        <w:spacing w:line="276" w:lineRule="auto"/>
        <w:rPr>
          <w:rFonts w:ascii="Calibri" w:hAnsi="Calibri"/>
        </w:rPr>
      </w:pPr>
      <w:r w:rsidRPr="007C18AA">
        <w:rPr>
          <w:rFonts w:ascii="Calibri" w:hAnsi="Calibri"/>
        </w:rPr>
        <w:t>“Then the Lord turned and looked at Peter. So Peter remembered the word of the Lord, how He had said to him, ‘Before the rooster crows today, you will deny Me three times.’ And he went outside and wept bitterly” (Luke 22:61-62).</w:t>
      </w:r>
    </w:p>
    <w:p w14:paraId="0248977B" w14:textId="77777777" w:rsidR="007C18AA" w:rsidRPr="007C18AA" w:rsidRDefault="007C18AA" w:rsidP="007C18AA">
      <w:pPr>
        <w:spacing w:line="276" w:lineRule="auto"/>
        <w:rPr>
          <w:rFonts w:ascii="Calibri" w:hAnsi="Calibri"/>
        </w:rPr>
      </w:pPr>
    </w:p>
    <w:p w14:paraId="35E7F764" w14:textId="77777777" w:rsidR="007C18AA" w:rsidRPr="007C18AA" w:rsidRDefault="007C18AA" w:rsidP="007C18AA">
      <w:pPr>
        <w:spacing w:line="276" w:lineRule="auto"/>
        <w:rPr>
          <w:rFonts w:ascii="Calibri" w:hAnsi="Calibri"/>
        </w:rPr>
      </w:pPr>
      <w:r w:rsidRPr="007C18AA">
        <w:rPr>
          <w:rFonts w:ascii="Calibri" w:hAnsi="Calibri"/>
        </w:rPr>
        <w:t xml:space="preserve">Peter’s name means “the rock.” Jesus gave him this name. His name was Simon. He changed his name to Peter because Peter was going to be such a strong leader in the Twelve. Peter had a </w:t>
      </w:r>
      <w:r w:rsidRPr="007C18AA">
        <w:rPr>
          <w:rFonts w:ascii="Calibri" w:hAnsi="Calibri"/>
        </w:rPr>
        <w:lastRenderedPageBreak/>
        <w:t xml:space="preserve">weak moment. After Jesus is arrested, somebody points out, “Hey, this is one of the Twelve,” and Peter curses the name of Jesus. Now wait a second. Simon Peter? The leader of the early church? The man who gets up in Acts 2, preaches, and 3,000 people are converted to the faith? Yeah, that guy. This is where he started. </w:t>
      </w:r>
    </w:p>
    <w:p w14:paraId="1F0A8987" w14:textId="77777777" w:rsidR="007C18AA" w:rsidRPr="007C18AA" w:rsidRDefault="007C18AA" w:rsidP="007C18AA">
      <w:pPr>
        <w:spacing w:line="276" w:lineRule="auto"/>
        <w:rPr>
          <w:rFonts w:ascii="Calibri" w:hAnsi="Calibri"/>
        </w:rPr>
      </w:pPr>
    </w:p>
    <w:p w14:paraId="724AD47C" w14:textId="7CB19786" w:rsidR="007C18AA" w:rsidRPr="007C18AA" w:rsidRDefault="007C18AA" w:rsidP="007C18AA">
      <w:pPr>
        <w:spacing w:line="276" w:lineRule="auto"/>
        <w:rPr>
          <w:rFonts w:ascii="Calibri" w:hAnsi="Calibri"/>
        </w:rPr>
      </w:pPr>
      <w:r w:rsidRPr="007C18AA">
        <w:rPr>
          <w:rFonts w:ascii="Calibri" w:hAnsi="Calibri"/>
        </w:rPr>
        <w:t xml:space="preserve">In another story, Jesus calls Peter to walk on the water. When his eyes are on Jesus, he's walking across the waves, but when he begins to look at the howling winds and the water, </w:t>
      </w:r>
      <w:r w:rsidR="006E184E">
        <w:rPr>
          <w:rFonts w:ascii="Calibri" w:hAnsi="Calibri"/>
        </w:rPr>
        <w:t>he</w:t>
      </w:r>
      <w:r w:rsidRPr="007C18AA">
        <w:rPr>
          <w:rFonts w:ascii="Calibri" w:hAnsi="Calibri"/>
        </w:rPr>
        <w:t xml:space="preserve"> begins to sink. Jesus rescues him and corrects him on his faith and his perspective. </w:t>
      </w:r>
    </w:p>
    <w:p w14:paraId="1A98D06F" w14:textId="77777777" w:rsidR="006E184E" w:rsidRDefault="006E184E" w:rsidP="007C18AA">
      <w:pPr>
        <w:spacing w:line="276" w:lineRule="auto"/>
        <w:rPr>
          <w:rFonts w:ascii="Calibri" w:hAnsi="Calibri"/>
        </w:rPr>
      </w:pPr>
    </w:p>
    <w:p w14:paraId="4B45B131" w14:textId="6D20B3A6" w:rsidR="007C18AA" w:rsidRPr="007C18AA" w:rsidRDefault="007C18AA" w:rsidP="007C18AA">
      <w:pPr>
        <w:spacing w:line="276" w:lineRule="auto"/>
        <w:rPr>
          <w:rFonts w:ascii="Calibri" w:hAnsi="Calibri"/>
        </w:rPr>
      </w:pPr>
      <w:r w:rsidRPr="007C18AA">
        <w:rPr>
          <w:rFonts w:ascii="Calibri" w:hAnsi="Calibri"/>
        </w:rPr>
        <w:t xml:space="preserve">You could </w:t>
      </w:r>
      <w:r w:rsidR="006E184E">
        <w:rPr>
          <w:rFonts w:ascii="Calibri" w:hAnsi="Calibri"/>
        </w:rPr>
        <w:t>say there</w:t>
      </w:r>
      <w:r w:rsidRPr="007C18AA">
        <w:rPr>
          <w:rFonts w:ascii="Calibri" w:hAnsi="Calibri"/>
        </w:rPr>
        <w:t xml:space="preserve"> was an old Peter and there was a new Peter. The old Peter was worried about what others said about him (in Luke 22). The new Peter preaches at the day of Pentecost and 3,000 people become followers of Jesus. The new Peter is starting churches around the ancient world many years later.</w:t>
      </w:r>
    </w:p>
    <w:p w14:paraId="4BAB7E6A" w14:textId="77777777" w:rsidR="007C18AA" w:rsidRPr="007C18AA" w:rsidRDefault="007C18AA" w:rsidP="007C18AA">
      <w:pPr>
        <w:spacing w:line="276" w:lineRule="auto"/>
        <w:rPr>
          <w:rFonts w:ascii="Calibri" w:hAnsi="Calibri"/>
        </w:rPr>
      </w:pPr>
    </w:p>
    <w:p w14:paraId="0D1D8BA4" w14:textId="77777777" w:rsidR="007C18AA" w:rsidRPr="007C18AA" w:rsidRDefault="007C18AA" w:rsidP="007C18AA">
      <w:pPr>
        <w:spacing w:line="276" w:lineRule="auto"/>
        <w:rPr>
          <w:rFonts w:ascii="Calibri" w:hAnsi="Calibri"/>
        </w:rPr>
      </w:pPr>
      <w:r w:rsidRPr="007C18AA">
        <w:rPr>
          <w:rFonts w:ascii="Calibri" w:hAnsi="Calibri"/>
        </w:rPr>
        <w:t xml:space="preserve">The old John was angry, hot-tempered, a self-promoter. In Acts 3 he's healing a man who is crippled. John writes the book of Revelation at the end of the Bible. He writes the letters of John (John 1, John 2, John 3). John becomes the disciple whom Jesus loved, Jesus' closest associate. How did that happen? There was a transformation that began to happen. </w:t>
      </w:r>
    </w:p>
    <w:p w14:paraId="4182D1F8" w14:textId="77777777" w:rsidR="007C18AA" w:rsidRPr="007C18AA" w:rsidRDefault="007C18AA" w:rsidP="007C18AA">
      <w:pPr>
        <w:spacing w:line="276" w:lineRule="auto"/>
        <w:rPr>
          <w:rFonts w:ascii="Calibri" w:hAnsi="Calibri"/>
        </w:rPr>
      </w:pPr>
    </w:p>
    <w:p w14:paraId="52BDE432" w14:textId="58ED4325" w:rsidR="007C18AA" w:rsidRPr="007C18AA" w:rsidRDefault="007C18AA" w:rsidP="007C18AA">
      <w:pPr>
        <w:spacing w:line="276" w:lineRule="auto"/>
        <w:rPr>
          <w:rFonts w:ascii="Calibri" w:hAnsi="Calibri"/>
        </w:rPr>
      </w:pPr>
      <w:r w:rsidRPr="007C18AA">
        <w:rPr>
          <w:rFonts w:ascii="Calibri" w:hAnsi="Calibri"/>
        </w:rPr>
        <w:t>We could talk today about just being religious and going through religious motions, or we could talk about something that is so much more profound – the transforming work of Jesus in our lives. The reason that the men, John and Peter, spoke with such authority, and the reason they were compelled with such conviction is because their lives had been turned upside-down by the power of Jesus. So much so that when the Jewish religious leaders saw them, they said, “We're not used to being around people like this. These guys are not even really educated.</w:t>
      </w:r>
      <w:r w:rsidR="006E184E">
        <w:rPr>
          <w:rFonts w:ascii="Calibri" w:hAnsi="Calibri"/>
        </w:rPr>
        <w:t>”</w:t>
      </w:r>
    </w:p>
    <w:p w14:paraId="59E8287B" w14:textId="77777777" w:rsidR="007C18AA" w:rsidRPr="007C18AA" w:rsidRDefault="007C18AA" w:rsidP="007C18AA">
      <w:pPr>
        <w:spacing w:line="276" w:lineRule="auto"/>
        <w:rPr>
          <w:rFonts w:ascii="Calibri" w:hAnsi="Calibri"/>
        </w:rPr>
      </w:pPr>
    </w:p>
    <w:p w14:paraId="3A65DA1D" w14:textId="2135D11D" w:rsidR="007C18AA" w:rsidRPr="007C18AA" w:rsidRDefault="007C18AA" w:rsidP="007C18AA">
      <w:pPr>
        <w:spacing w:line="276" w:lineRule="auto"/>
        <w:rPr>
          <w:rFonts w:ascii="Calibri" w:hAnsi="Calibri"/>
        </w:rPr>
      </w:pPr>
      <w:r w:rsidRPr="007C18AA">
        <w:rPr>
          <w:rFonts w:ascii="Calibri" w:hAnsi="Calibri"/>
        </w:rPr>
        <w:t xml:space="preserve">Now we know that Peter and John were fishermen. These were like the blue-collar dudes. These were the working men. These were not the highly educated, sophisticated people. I wonder when they spoke if they spoke with maybe improper grammar, or maybe they used very simple words. It was not very grandiose. It was not very eloquent, if you will. There was something significant and powerful about it, in spite of its simplicity. The only solution that the Jewish religious leaders could come up with was they have been with Jesus. </w:t>
      </w:r>
    </w:p>
    <w:p w14:paraId="706D65CC" w14:textId="77777777" w:rsidR="007C18AA" w:rsidRPr="007C18AA" w:rsidRDefault="007C18AA" w:rsidP="007C18AA">
      <w:pPr>
        <w:spacing w:line="276" w:lineRule="auto"/>
        <w:rPr>
          <w:rFonts w:ascii="Calibri" w:hAnsi="Calibri"/>
        </w:rPr>
      </w:pPr>
    </w:p>
    <w:p w14:paraId="2FE72617" w14:textId="77777777" w:rsidR="007C18AA" w:rsidRPr="007C18AA" w:rsidRDefault="007C18AA" w:rsidP="007C18AA">
      <w:pPr>
        <w:spacing w:line="276" w:lineRule="auto"/>
        <w:rPr>
          <w:rFonts w:ascii="Calibri" w:hAnsi="Calibri"/>
        </w:rPr>
      </w:pPr>
      <w:r w:rsidRPr="007C18AA">
        <w:rPr>
          <w:rFonts w:ascii="Calibri" w:hAnsi="Calibri"/>
        </w:rPr>
        <w:t xml:space="preserve">If you've ever been with Jesus and you've ever had your heart transformed by the power of the gospel, you have an education. You can be highly educated and never have a degree. You can be super sophisticated and never have been magna cum laude. These men had been with Jesus. </w:t>
      </w:r>
    </w:p>
    <w:p w14:paraId="51AD183F" w14:textId="77777777" w:rsidR="007C18AA" w:rsidRPr="007C18AA" w:rsidRDefault="007C18AA" w:rsidP="007C18AA">
      <w:pPr>
        <w:spacing w:line="276" w:lineRule="auto"/>
        <w:rPr>
          <w:rFonts w:ascii="Calibri" w:hAnsi="Calibri"/>
        </w:rPr>
      </w:pPr>
    </w:p>
    <w:p w14:paraId="78880532" w14:textId="77777777" w:rsidR="007C18AA" w:rsidRPr="007C18AA" w:rsidRDefault="007C18AA" w:rsidP="007C18AA">
      <w:pPr>
        <w:spacing w:line="276" w:lineRule="auto"/>
        <w:rPr>
          <w:rFonts w:ascii="Calibri" w:hAnsi="Calibri"/>
        </w:rPr>
      </w:pPr>
      <w:r w:rsidRPr="007C18AA">
        <w:rPr>
          <w:rFonts w:ascii="Calibri" w:hAnsi="Calibri"/>
        </w:rPr>
        <w:lastRenderedPageBreak/>
        <w:t xml:space="preserve">There's an old you – who you used to be. Guess what? There's a new you. That's who you're becoming in Christ. That’s who God has for you. The old you and the new you now. </w:t>
      </w:r>
    </w:p>
    <w:p w14:paraId="153C46FA" w14:textId="77777777" w:rsidR="007C18AA" w:rsidRPr="007C18AA" w:rsidRDefault="007C18AA" w:rsidP="007C18AA">
      <w:pPr>
        <w:spacing w:line="276" w:lineRule="auto"/>
        <w:rPr>
          <w:rFonts w:ascii="Calibri" w:hAnsi="Calibri"/>
        </w:rPr>
      </w:pPr>
    </w:p>
    <w:p w14:paraId="447BA961" w14:textId="1B894161" w:rsidR="007C18AA" w:rsidRPr="007C18AA" w:rsidRDefault="007C18AA" w:rsidP="007C18AA">
      <w:pPr>
        <w:spacing w:line="276" w:lineRule="auto"/>
        <w:rPr>
          <w:rFonts w:ascii="Calibri" w:hAnsi="Calibri"/>
        </w:rPr>
      </w:pPr>
      <w:r w:rsidRPr="007C18AA">
        <w:rPr>
          <w:rFonts w:ascii="Calibri" w:hAnsi="Calibri"/>
        </w:rPr>
        <w:t xml:space="preserve">Change often refers to modifying specific behaviors. Transformation is a deep, permanent renewal of a person's nature driven by God. When you are transformed, you make lasting changes. When you are changed, you make surface veneer-type changes. Little shallow changes. Obviously Peter and John had been with Jesus and they had been transformed in such a way they could not be quiet. They couldn't do it. They had this boldness about them that, in a weird way, it was kind of attractive to even these Jewish men who didn’t agree with them. They had </w:t>
      </w:r>
      <w:r w:rsidR="006E184E">
        <w:rPr>
          <w:rFonts w:ascii="Calibri" w:hAnsi="Calibri"/>
        </w:rPr>
        <w:t xml:space="preserve">a </w:t>
      </w:r>
      <w:r w:rsidRPr="007C18AA">
        <w:rPr>
          <w:rFonts w:ascii="Calibri" w:hAnsi="Calibri"/>
        </w:rPr>
        <w:t xml:space="preserve">respect for it. It's interesting. It's compelling. What is it? They've been with Jesus. </w:t>
      </w:r>
    </w:p>
    <w:p w14:paraId="571DCFCB" w14:textId="77777777" w:rsidR="007C18AA" w:rsidRPr="007C18AA" w:rsidRDefault="007C18AA" w:rsidP="007C18AA">
      <w:pPr>
        <w:spacing w:line="276" w:lineRule="auto"/>
        <w:rPr>
          <w:rFonts w:ascii="Calibri" w:hAnsi="Calibri"/>
        </w:rPr>
      </w:pPr>
    </w:p>
    <w:p w14:paraId="2DB98B9E" w14:textId="77777777" w:rsidR="007C18AA" w:rsidRPr="007C18AA" w:rsidRDefault="007C18AA" w:rsidP="007C18AA">
      <w:pPr>
        <w:spacing w:line="276" w:lineRule="auto"/>
        <w:rPr>
          <w:rFonts w:ascii="Calibri" w:hAnsi="Calibri"/>
        </w:rPr>
      </w:pPr>
      <w:r w:rsidRPr="007C18AA">
        <w:rPr>
          <w:rFonts w:ascii="Calibri" w:hAnsi="Calibri"/>
        </w:rPr>
        <w:t xml:space="preserve">When I'm with Jesus, my heart changes. </w:t>
      </w:r>
    </w:p>
    <w:p w14:paraId="422E0351" w14:textId="77777777" w:rsidR="007C18AA" w:rsidRPr="007C18AA" w:rsidRDefault="007C18AA" w:rsidP="007C18AA">
      <w:pPr>
        <w:spacing w:line="276" w:lineRule="auto"/>
        <w:rPr>
          <w:rFonts w:ascii="Calibri" w:hAnsi="Calibri"/>
        </w:rPr>
      </w:pPr>
    </w:p>
    <w:p w14:paraId="7A4208DF" w14:textId="77777777" w:rsidR="007C18AA" w:rsidRPr="007C18AA" w:rsidRDefault="007C18AA" w:rsidP="007C18AA">
      <w:pPr>
        <w:spacing w:line="276" w:lineRule="auto"/>
        <w:rPr>
          <w:rFonts w:ascii="Calibri" w:hAnsi="Calibri"/>
          <w:b/>
          <w:bCs/>
        </w:rPr>
      </w:pPr>
      <w:r w:rsidRPr="007C18AA">
        <w:rPr>
          <w:rFonts w:ascii="Calibri" w:hAnsi="Calibri"/>
          <w:b/>
          <w:bCs/>
        </w:rPr>
        <w:t>2. When I’m with Jesus, other people see it.</w:t>
      </w:r>
    </w:p>
    <w:p w14:paraId="525B5A08" w14:textId="77777777" w:rsidR="007C18AA" w:rsidRPr="007C18AA" w:rsidRDefault="007C18AA" w:rsidP="007C18AA">
      <w:pPr>
        <w:spacing w:line="276" w:lineRule="auto"/>
        <w:rPr>
          <w:rFonts w:ascii="Calibri" w:hAnsi="Calibri"/>
        </w:rPr>
      </w:pPr>
    </w:p>
    <w:p w14:paraId="1599CAE3" w14:textId="77777777" w:rsidR="007C18AA" w:rsidRPr="007C18AA" w:rsidRDefault="007C18AA" w:rsidP="007C18AA">
      <w:pPr>
        <w:spacing w:line="276" w:lineRule="auto"/>
        <w:rPr>
          <w:rFonts w:ascii="Calibri" w:hAnsi="Calibri"/>
        </w:rPr>
      </w:pPr>
      <w:r w:rsidRPr="007C18AA">
        <w:rPr>
          <w:rFonts w:ascii="Calibri" w:hAnsi="Calibri"/>
        </w:rPr>
        <w:t>“When they observed the boldness of Peter and John and realized that they were uneducated and untrained men, they were amazed and recognized that they had been with Jesus” (Acts 4:13).</w:t>
      </w:r>
    </w:p>
    <w:p w14:paraId="4809221C" w14:textId="77777777" w:rsidR="007C18AA" w:rsidRPr="007C18AA" w:rsidRDefault="007C18AA" w:rsidP="007C18AA">
      <w:pPr>
        <w:spacing w:line="276" w:lineRule="auto"/>
        <w:rPr>
          <w:rFonts w:ascii="Calibri" w:hAnsi="Calibri"/>
        </w:rPr>
      </w:pPr>
    </w:p>
    <w:p w14:paraId="216E5621" w14:textId="77777777" w:rsidR="007C18AA" w:rsidRPr="007C18AA" w:rsidRDefault="007C18AA" w:rsidP="007C18AA">
      <w:pPr>
        <w:spacing w:line="276" w:lineRule="auto"/>
        <w:rPr>
          <w:rFonts w:ascii="Calibri" w:hAnsi="Calibri"/>
        </w:rPr>
      </w:pPr>
      <w:r w:rsidRPr="007C18AA">
        <w:rPr>
          <w:rFonts w:ascii="Calibri" w:hAnsi="Calibri"/>
        </w:rPr>
        <w:t xml:space="preserve">The elders, scribes, and high priests observed what Peter and John were saying and doing. They were doing so without these religious credentials. What had happened? They had an encounter with Jesus. They were not the same people. </w:t>
      </w:r>
    </w:p>
    <w:p w14:paraId="20EAEE2E" w14:textId="77777777" w:rsidR="007C18AA" w:rsidRPr="007C18AA" w:rsidRDefault="007C18AA" w:rsidP="007C18AA">
      <w:pPr>
        <w:spacing w:line="276" w:lineRule="auto"/>
        <w:rPr>
          <w:rFonts w:ascii="Calibri" w:hAnsi="Calibri"/>
        </w:rPr>
      </w:pPr>
    </w:p>
    <w:p w14:paraId="5290E219" w14:textId="6D417C31" w:rsidR="002B5FF2" w:rsidRDefault="007C18AA" w:rsidP="007C18AA">
      <w:pPr>
        <w:spacing w:line="276" w:lineRule="auto"/>
        <w:rPr>
          <w:rFonts w:ascii="Calibri" w:hAnsi="Calibri"/>
        </w:rPr>
      </w:pPr>
      <w:r w:rsidRPr="007C18AA">
        <w:rPr>
          <w:rFonts w:ascii="Calibri" w:hAnsi="Calibri"/>
        </w:rPr>
        <w:t xml:space="preserve">I don't know if people have ever been around you before and </w:t>
      </w:r>
      <w:r w:rsidR="002B5FF2">
        <w:rPr>
          <w:rFonts w:ascii="Calibri" w:hAnsi="Calibri"/>
        </w:rPr>
        <w:t>said</w:t>
      </w:r>
      <w:r w:rsidRPr="007C18AA">
        <w:rPr>
          <w:rFonts w:ascii="Calibri" w:hAnsi="Calibri"/>
        </w:rPr>
        <w:t xml:space="preserve">, “Hey, what happened to you?” </w:t>
      </w:r>
    </w:p>
    <w:p w14:paraId="4F03FDAC" w14:textId="77777777" w:rsidR="002B5FF2" w:rsidRDefault="002B5FF2" w:rsidP="007C18AA">
      <w:pPr>
        <w:spacing w:line="276" w:lineRule="auto"/>
        <w:rPr>
          <w:rFonts w:ascii="Calibri" w:hAnsi="Calibri"/>
        </w:rPr>
      </w:pPr>
    </w:p>
    <w:p w14:paraId="03C0ED51" w14:textId="1B3EB073" w:rsidR="002B5FF2" w:rsidRDefault="007C18AA" w:rsidP="007C18AA">
      <w:pPr>
        <w:spacing w:line="276" w:lineRule="auto"/>
        <w:rPr>
          <w:rFonts w:ascii="Calibri" w:hAnsi="Calibri"/>
        </w:rPr>
      </w:pPr>
      <w:r w:rsidRPr="007C18AA">
        <w:rPr>
          <w:rFonts w:ascii="Calibri" w:hAnsi="Calibri"/>
        </w:rPr>
        <w:t xml:space="preserve">I was talking with a friend of mine not too long ago. He went to his high school reunion. He said, “Ryan, people were coming up to me and saying, ‘What happened to you? You're different. You used to be so cynical. You were so negative. You were so crabby. What happened?’ I met Jesus. My heart has been transformed by the power of God. I'm not the same person.” His friends from high school were like, “You have a smile on your face. This is not the Bill that we have known.” </w:t>
      </w:r>
    </w:p>
    <w:p w14:paraId="54BA78A0" w14:textId="77777777" w:rsidR="002B5FF2" w:rsidRDefault="002B5FF2" w:rsidP="007C18AA">
      <w:pPr>
        <w:spacing w:line="276" w:lineRule="auto"/>
        <w:rPr>
          <w:rFonts w:ascii="Calibri" w:hAnsi="Calibri"/>
        </w:rPr>
      </w:pPr>
    </w:p>
    <w:p w14:paraId="632E71EB" w14:textId="29D03E4A" w:rsidR="007C18AA" w:rsidRPr="007C18AA" w:rsidRDefault="007C18AA" w:rsidP="007C18AA">
      <w:pPr>
        <w:spacing w:line="276" w:lineRule="auto"/>
        <w:rPr>
          <w:rFonts w:ascii="Calibri" w:hAnsi="Calibri"/>
        </w:rPr>
      </w:pPr>
      <w:r w:rsidRPr="007C18AA">
        <w:rPr>
          <w:rFonts w:ascii="Calibri" w:hAnsi="Calibri"/>
        </w:rPr>
        <w:t>Maybe people have said that about you before. “How did she become that?” The power of Jesus. When I'm with Jesus, other people begin to see it.</w:t>
      </w:r>
      <w:r w:rsidR="002B5FF2">
        <w:rPr>
          <w:rFonts w:ascii="Calibri" w:hAnsi="Calibri"/>
        </w:rPr>
        <w:t xml:space="preserve"> </w:t>
      </w:r>
      <w:r w:rsidRPr="007C18AA">
        <w:rPr>
          <w:rFonts w:ascii="Calibri" w:hAnsi="Calibri"/>
        </w:rPr>
        <w:t xml:space="preserve">People are watching. People are curious. They really are, even if they don't say it. </w:t>
      </w:r>
    </w:p>
    <w:p w14:paraId="07D5319F" w14:textId="77777777" w:rsidR="007C18AA" w:rsidRPr="007C18AA" w:rsidRDefault="007C18AA" w:rsidP="007C18AA">
      <w:pPr>
        <w:spacing w:line="276" w:lineRule="auto"/>
        <w:rPr>
          <w:rFonts w:ascii="Calibri" w:hAnsi="Calibri"/>
        </w:rPr>
      </w:pPr>
    </w:p>
    <w:p w14:paraId="18DD4DCC" w14:textId="77777777" w:rsidR="007C18AA" w:rsidRPr="007C18AA" w:rsidRDefault="007C18AA" w:rsidP="007C18AA">
      <w:pPr>
        <w:spacing w:line="276" w:lineRule="auto"/>
        <w:rPr>
          <w:rFonts w:ascii="Calibri" w:hAnsi="Calibri"/>
        </w:rPr>
      </w:pPr>
      <w:r w:rsidRPr="007C18AA">
        <w:rPr>
          <w:rFonts w:ascii="Calibri" w:hAnsi="Calibri"/>
        </w:rPr>
        <w:lastRenderedPageBreak/>
        <w:t>I was talking with someone else this week. They were telling me about how their car had been totaled at work and they weren't freaking out about it. Some of the coworkers were like, “We can't believe you're not more upset about it. Your car has been totaled.” One of the other co-workers spoke up and said, “Well, that's because material goods don't dominate his life.” Guess what? If your stuff doesn't rule the way you feel, that's the transformative work of Jesus in you. That's not just because you're a great person. That's because of God.</w:t>
      </w:r>
    </w:p>
    <w:p w14:paraId="7CFE44F3" w14:textId="77777777" w:rsidR="007C18AA" w:rsidRPr="007C18AA" w:rsidRDefault="007C18AA" w:rsidP="007C18AA">
      <w:pPr>
        <w:spacing w:line="276" w:lineRule="auto"/>
        <w:rPr>
          <w:rFonts w:ascii="Calibri" w:hAnsi="Calibri"/>
        </w:rPr>
      </w:pPr>
    </w:p>
    <w:p w14:paraId="41A8272C" w14:textId="77777777" w:rsidR="007C18AA" w:rsidRPr="007C18AA" w:rsidRDefault="007C18AA" w:rsidP="007C18AA">
      <w:pPr>
        <w:spacing w:line="276" w:lineRule="auto"/>
        <w:rPr>
          <w:rFonts w:ascii="Calibri" w:hAnsi="Calibri"/>
        </w:rPr>
      </w:pPr>
      <w:r w:rsidRPr="007C18AA">
        <w:rPr>
          <w:rFonts w:ascii="Calibri" w:hAnsi="Calibri"/>
        </w:rPr>
        <w:t xml:space="preserve">Peter and John had experienced this inner transformation that led them to speak with such authority and conviction and boldness that it got people's attention. In fact, this word “boldness” in the language of the New Testament is a word that means “confidence, conviction, or candor.” I love the thought of candor. I like it when people tell it to me straight. I don't like it when people speak in code and try to speak in vague generalities. I'm not even sure what that guy just said because they just talked out of both sides of their mouth. What is this? Speak with some candor. Speak with some conviction. Speak with some clarity. Peter and John did so. </w:t>
      </w:r>
    </w:p>
    <w:p w14:paraId="6AF3976D" w14:textId="77777777" w:rsidR="007C18AA" w:rsidRPr="007C18AA" w:rsidRDefault="007C18AA" w:rsidP="007C18AA">
      <w:pPr>
        <w:spacing w:line="276" w:lineRule="auto"/>
        <w:rPr>
          <w:rFonts w:ascii="Calibri" w:hAnsi="Calibri"/>
        </w:rPr>
      </w:pPr>
    </w:p>
    <w:p w14:paraId="1E0525A3" w14:textId="1B82CB98" w:rsidR="007C18AA" w:rsidRPr="007C18AA" w:rsidRDefault="007C18AA" w:rsidP="007C18AA">
      <w:pPr>
        <w:spacing w:line="276" w:lineRule="auto"/>
        <w:rPr>
          <w:rFonts w:ascii="Calibri" w:hAnsi="Calibri"/>
        </w:rPr>
      </w:pPr>
      <w:r w:rsidRPr="007C18AA">
        <w:rPr>
          <w:rFonts w:ascii="Calibri" w:hAnsi="Calibri"/>
        </w:rPr>
        <w:t>They beg</w:t>
      </w:r>
      <w:r w:rsidR="002B5FF2">
        <w:rPr>
          <w:rFonts w:ascii="Calibri" w:hAnsi="Calibri"/>
        </w:rPr>
        <w:t>a</w:t>
      </w:r>
      <w:r w:rsidRPr="007C18AA">
        <w:rPr>
          <w:rFonts w:ascii="Calibri" w:hAnsi="Calibri"/>
        </w:rPr>
        <w:t>n to tell people about the resurrected Christ they had been with. They couldn't be quiet about it. In fact, the Jewish religious leaders tried to get them to shut up. Their response was:</w:t>
      </w:r>
    </w:p>
    <w:p w14:paraId="4681AD6A" w14:textId="77777777" w:rsidR="007C18AA" w:rsidRPr="007C18AA" w:rsidRDefault="007C18AA" w:rsidP="007C18AA">
      <w:pPr>
        <w:spacing w:line="276" w:lineRule="auto"/>
        <w:rPr>
          <w:rFonts w:ascii="Calibri" w:hAnsi="Calibri"/>
        </w:rPr>
      </w:pPr>
    </w:p>
    <w:p w14:paraId="77E6951E" w14:textId="77777777" w:rsidR="007C18AA" w:rsidRPr="007C18AA" w:rsidRDefault="007C18AA" w:rsidP="007C18AA">
      <w:pPr>
        <w:spacing w:line="276" w:lineRule="auto"/>
        <w:rPr>
          <w:rFonts w:ascii="Calibri" w:hAnsi="Calibri"/>
        </w:rPr>
      </w:pPr>
      <w:r w:rsidRPr="007C18AA">
        <w:rPr>
          <w:rFonts w:ascii="Calibri" w:hAnsi="Calibri"/>
        </w:rPr>
        <w:t>“…for we are unable to stop speaking about what we have seen and heard” (Acts 4:20).</w:t>
      </w:r>
    </w:p>
    <w:p w14:paraId="0CD49D9B" w14:textId="77777777" w:rsidR="007C18AA" w:rsidRPr="007C18AA" w:rsidRDefault="007C18AA" w:rsidP="007C18AA">
      <w:pPr>
        <w:spacing w:line="276" w:lineRule="auto"/>
        <w:rPr>
          <w:rFonts w:ascii="Calibri" w:hAnsi="Calibri"/>
        </w:rPr>
      </w:pPr>
    </w:p>
    <w:p w14:paraId="53AEEF24" w14:textId="77777777" w:rsidR="007C18AA" w:rsidRPr="007C18AA" w:rsidRDefault="007C18AA" w:rsidP="007C18AA">
      <w:pPr>
        <w:spacing w:line="276" w:lineRule="auto"/>
        <w:rPr>
          <w:rFonts w:ascii="Calibri" w:hAnsi="Calibri"/>
        </w:rPr>
      </w:pPr>
      <w:r w:rsidRPr="007C18AA">
        <w:rPr>
          <w:rFonts w:ascii="Calibri" w:hAnsi="Calibri"/>
        </w:rPr>
        <w:t>Have you ever had an encounter with God where you just couldn't be quiet, you couldn't shut up, you couldn't be silent any longer? I tried to be quiet about Jesus and I couldn't do it. He changed my life too much. I can't be quiet any longer. I can't be silent.</w:t>
      </w:r>
    </w:p>
    <w:p w14:paraId="79191BE1" w14:textId="77777777" w:rsidR="007C18AA" w:rsidRPr="007C18AA" w:rsidRDefault="007C18AA" w:rsidP="007C18AA">
      <w:pPr>
        <w:spacing w:line="276" w:lineRule="auto"/>
        <w:rPr>
          <w:rFonts w:ascii="Calibri" w:hAnsi="Calibri"/>
        </w:rPr>
      </w:pPr>
      <w:r w:rsidRPr="007C18AA">
        <w:rPr>
          <w:rFonts w:ascii="Calibri" w:hAnsi="Calibri"/>
        </w:rPr>
        <w:t xml:space="preserve">How He forgave my sins…I can't be quiet. </w:t>
      </w:r>
    </w:p>
    <w:p w14:paraId="534F84D7" w14:textId="77777777" w:rsidR="007C18AA" w:rsidRPr="007C18AA" w:rsidRDefault="007C18AA" w:rsidP="007C18AA">
      <w:pPr>
        <w:spacing w:line="276" w:lineRule="auto"/>
        <w:rPr>
          <w:rFonts w:ascii="Calibri" w:hAnsi="Calibri"/>
        </w:rPr>
      </w:pPr>
      <w:r w:rsidRPr="007C18AA">
        <w:rPr>
          <w:rFonts w:ascii="Calibri" w:hAnsi="Calibri"/>
        </w:rPr>
        <w:t>How He healed my broken heart…I can't be quiet about it. I can't stop talking about it.</w:t>
      </w:r>
    </w:p>
    <w:p w14:paraId="2CA820EC" w14:textId="77777777" w:rsidR="007C18AA" w:rsidRPr="007C18AA" w:rsidRDefault="007C18AA" w:rsidP="007C18AA">
      <w:pPr>
        <w:spacing w:line="276" w:lineRule="auto"/>
        <w:rPr>
          <w:rFonts w:ascii="Calibri" w:hAnsi="Calibri"/>
        </w:rPr>
      </w:pPr>
      <w:r w:rsidRPr="007C18AA">
        <w:rPr>
          <w:rFonts w:ascii="Calibri" w:hAnsi="Calibri"/>
        </w:rPr>
        <w:t>How He blessed my life, how He gave me direction…I can't be quiet. It's not possible.</w:t>
      </w:r>
    </w:p>
    <w:p w14:paraId="4903B807" w14:textId="77777777" w:rsidR="007C18AA" w:rsidRPr="007C18AA" w:rsidRDefault="007C18AA" w:rsidP="007C18AA">
      <w:pPr>
        <w:spacing w:line="276" w:lineRule="auto"/>
        <w:rPr>
          <w:rFonts w:ascii="Calibri" w:hAnsi="Calibri"/>
        </w:rPr>
      </w:pPr>
      <w:r w:rsidRPr="007C18AA">
        <w:rPr>
          <w:rFonts w:ascii="Calibri" w:hAnsi="Calibri"/>
        </w:rPr>
        <w:t xml:space="preserve">How He gave me strength…I can't be quiet. </w:t>
      </w:r>
    </w:p>
    <w:p w14:paraId="2EB7CA86" w14:textId="77777777" w:rsidR="007C18AA" w:rsidRPr="007C18AA" w:rsidRDefault="007C18AA" w:rsidP="007C18AA">
      <w:pPr>
        <w:spacing w:line="276" w:lineRule="auto"/>
        <w:rPr>
          <w:rFonts w:ascii="Calibri" w:hAnsi="Calibri"/>
        </w:rPr>
      </w:pPr>
    </w:p>
    <w:p w14:paraId="5BE13252" w14:textId="77777777" w:rsidR="007C18AA" w:rsidRPr="007C18AA" w:rsidRDefault="007C18AA" w:rsidP="007C18AA">
      <w:pPr>
        <w:spacing w:line="276" w:lineRule="auto"/>
        <w:rPr>
          <w:rFonts w:ascii="Calibri" w:hAnsi="Calibri"/>
        </w:rPr>
      </w:pPr>
      <w:r w:rsidRPr="007C18AA">
        <w:rPr>
          <w:rFonts w:ascii="Calibri" w:hAnsi="Calibri"/>
        </w:rPr>
        <w:t xml:space="preserve">If you get to know Jesus and you can be quiet about what He has done, you met </w:t>
      </w:r>
      <w:proofErr w:type="spellStart"/>
      <w:r w:rsidRPr="007C18AA">
        <w:rPr>
          <w:rFonts w:ascii="Calibri" w:hAnsi="Calibri"/>
        </w:rPr>
        <w:t>pseudojesus</w:t>
      </w:r>
      <w:proofErr w:type="spellEnd"/>
      <w:r w:rsidRPr="007C18AA">
        <w:rPr>
          <w:rFonts w:ascii="Calibri" w:hAnsi="Calibri"/>
        </w:rPr>
        <w:t>. We are unable to stop speaking about what we have seen and what we have heard.</w:t>
      </w:r>
    </w:p>
    <w:p w14:paraId="6954641B" w14:textId="77777777" w:rsidR="007C18AA" w:rsidRPr="007C18AA" w:rsidRDefault="007C18AA" w:rsidP="007C18AA">
      <w:pPr>
        <w:spacing w:line="276" w:lineRule="auto"/>
        <w:rPr>
          <w:rFonts w:ascii="Calibri" w:hAnsi="Calibri"/>
        </w:rPr>
      </w:pPr>
    </w:p>
    <w:p w14:paraId="6591445C" w14:textId="77777777" w:rsidR="007C18AA" w:rsidRPr="007C18AA" w:rsidRDefault="007C18AA" w:rsidP="007C18AA">
      <w:pPr>
        <w:spacing w:line="276" w:lineRule="auto"/>
        <w:rPr>
          <w:rFonts w:ascii="Calibri" w:hAnsi="Calibri"/>
        </w:rPr>
      </w:pPr>
      <w:r w:rsidRPr="007C18AA">
        <w:rPr>
          <w:rFonts w:ascii="Calibri" w:hAnsi="Calibri"/>
        </w:rPr>
        <w:t>What does it mean to be with Jesus?</w:t>
      </w:r>
    </w:p>
    <w:p w14:paraId="10F8747C" w14:textId="77777777" w:rsidR="007C18AA" w:rsidRPr="007C18AA" w:rsidRDefault="007C18AA" w:rsidP="007C18AA">
      <w:pPr>
        <w:spacing w:line="276" w:lineRule="auto"/>
        <w:rPr>
          <w:rFonts w:ascii="Calibri" w:hAnsi="Calibri"/>
        </w:rPr>
      </w:pPr>
    </w:p>
    <w:p w14:paraId="26998494" w14:textId="6B0832F6" w:rsidR="007C18AA" w:rsidRPr="007C18AA" w:rsidRDefault="007C18AA" w:rsidP="007C18AA">
      <w:pPr>
        <w:spacing w:line="276" w:lineRule="auto"/>
        <w:rPr>
          <w:rFonts w:ascii="Calibri" w:hAnsi="Calibri"/>
        </w:rPr>
      </w:pPr>
      <w:r w:rsidRPr="007C18AA">
        <w:rPr>
          <w:rFonts w:ascii="Calibri" w:hAnsi="Calibri"/>
        </w:rPr>
        <w:t>We can be with Jesus in corporate worship, like this gathering today. We can be with Jesus in a quiet moment of prayer. We can be with Jesus when we open His word and allow Him to speak to our spirit</w:t>
      </w:r>
      <w:r w:rsidR="002B5FF2">
        <w:rPr>
          <w:rFonts w:ascii="Calibri" w:hAnsi="Calibri"/>
        </w:rPr>
        <w:t>. W</w:t>
      </w:r>
      <w:r w:rsidRPr="007C18AA">
        <w:rPr>
          <w:rFonts w:ascii="Calibri" w:hAnsi="Calibri"/>
        </w:rPr>
        <w:t>hen we're in worship</w:t>
      </w:r>
      <w:r w:rsidR="002B5FF2">
        <w:rPr>
          <w:rFonts w:ascii="Calibri" w:hAnsi="Calibri"/>
        </w:rPr>
        <w:t>, w</w:t>
      </w:r>
      <w:r w:rsidRPr="007C18AA">
        <w:rPr>
          <w:rFonts w:ascii="Calibri" w:hAnsi="Calibri"/>
        </w:rPr>
        <w:t>hen we're in service to God</w:t>
      </w:r>
      <w:r w:rsidR="002B5FF2">
        <w:rPr>
          <w:rFonts w:ascii="Calibri" w:hAnsi="Calibri"/>
        </w:rPr>
        <w:t xml:space="preserve"> – a</w:t>
      </w:r>
      <w:r w:rsidRPr="007C18AA">
        <w:rPr>
          <w:rFonts w:ascii="Calibri" w:hAnsi="Calibri"/>
        </w:rPr>
        <w:t xml:space="preserve">ll of these things enrich </w:t>
      </w:r>
      <w:r w:rsidRPr="007C18AA">
        <w:rPr>
          <w:rFonts w:ascii="Calibri" w:hAnsi="Calibri"/>
        </w:rPr>
        <w:lastRenderedPageBreak/>
        <w:t xml:space="preserve">our inner spiritual transformation and allow us to say with Peter and John, “I've been with Jesus and, by the way, I can't quit speaking about Him.” </w:t>
      </w:r>
    </w:p>
    <w:p w14:paraId="6A7FD8D6" w14:textId="77777777" w:rsidR="007C18AA" w:rsidRPr="007C18AA" w:rsidRDefault="007C18AA" w:rsidP="007C18AA">
      <w:pPr>
        <w:spacing w:line="276" w:lineRule="auto"/>
        <w:rPr>
          <w:rFonts w:ascii="Calibri" w:hAnsi="Calibri"/>
        </w:rPr>
      </w:pPr>
    </w:p>
    <w:p w14:paraId="45AE76FD" w14:textId="77777777" w:rsidR="007C18AA" w:rsidRPr="007C18AA" w:rsidRDefault="007C18AA" w:rsidP="007C18AA">
      <w:pPr>
        <w:spacing w:line="276" w:lineRule="auto"/>
        <w:rPr>
          <w:rFonts w:ascii="Calibri" w:hAnsi="Calibri"/>
        </w:rPr>
      </w:pPr>
      <w:r w:rsidRPr="007C18AA">
        <w:rPr>
          <w:rFonts w:ascii="Calibri" w:hAnsi="Calibri"/>
        </w:rPr>
        <w:t xml:space="preserve">It's not that Christians don't sin, but when you've been with Jesus, you want to sin a lot less. Is that true? Let me just say that again. You ought to write this down. It's not that Christians don't sin, but when you've been with Jesus, you want to sin a lot less. That's the way it is. </w:t>
      </w:r>
    </w:p>
    <w:p w14:paraId="51179B4E" w14:textId="77777777" w:rsidR="007C18AA" w:rsidRPr="007C18AA" w:rsidRDefault="007C18AA" w:rsidP="007C18AA">
      <w:pPr>
        <w:spacing w:line="276" w:lineRule="auto"/>
        <w:rPr>
          <w:rFonts w:ascii="Calibri" w:hAnsi="Calibri"/>
        </w:rPr>
      </w:pPr>
    </w:p>
    <w:p w14:paraId="11ADDF8C" w14:textId="77777777" w:rsidR="007C18AA" w:rsidRPr="007C18AA" w:rsidRDefault="007C18AA" w:rsidP="007C18AA">
      <w:pPr>
        <w:spacing w:line="276" w:lineRule="auto"/>
        <w:rPr>
          <w:rFonts w:ascii="Calibri" w:hAnsi="Calibri"/>
        </w:rPr>
      </w:pPr>
      <w:r w:rsidRPr="007C18AA">
        <w:rPr>
          <w:rFonts w:ascii="Calibri" w:hAnsi="Calibri"/>
        </w:rPr>
        <w:t xml:space="preserve">I just imagine that Peter and John had a Holy Spirit swag about them. Sometimes you get around people who have swag and you wonder, “Is that arrogance, cockiness, or something different? Is it from the Holy Spirit of God?” You know how you know the difference? When you have Holy Spirit swag, God is the one who is glorified. Your life points people to Him, not to yourself. </w:t>
      </w:r>
    </w:p>
    <w:p w14:paraId="5665BA07" w14:textId="77777777" w:rsidR="007C18AA" w:rsidRPr="007C18AA" w:rsidRDefault="007C18AA" w:rsidP="007C18AA">
      <w:pPr>
        <w:spacing w:line="276" w:lineRule="auto"/>
        <w:rPr>
          <w:rFonts w:ascii="Calibri" w:hAnsi="Calibri"/>
        </w:rPr>
      </w:pPr>
    </w:p>
    <w:p w14:paraId="179E72EA" w14:textId="77777777" w:rsidR="007C18AA" w:rsidRPr="007C18AA" w:rsidRDefault="007C18AA" w:rsidP="007C18AA">
      <w:pPr>
        <w:spacing w:line="276" w:lineRule="auto"/>
        <w:rPr>
          <w:rFonts w:ascii="Calibri" w:hAnsi="Calibri"/>
        </w:rPr>
      </w:pPr>
      <w:r w:rsidRPr="007C18AA">
        <w:rPr>
          <w:rFonts w:ascii="Calibri" w:hAnsi="Calibri"/>
        </w:rPr>
        <w:t xml:space="preserve">We need to have a boldness, a candor, a conviction, a swag, an energy about our spiritual life that comes from a dynamic spiritual vitality. I have to ask you today, have you been with Jesus? Is His work transforming you? If you spend time with Jesus, you'll have a lot more courage, conviction, strength, capability to get through whatever you're going through. That's the effect that He has on our lives. </w:t>
      </w:r>
    </w:p>
    <w:p w14:paraId="34AB42B7" w14:textId="77777777" w:rsidR="007C18AA" w:rsidRPr="007C18AA" w:rsidRDefault="007C18AA" w:rsidP="007C18AA">
      <w:pPr>
        <w:spacing w:line="276" w:lineRule="auto"/>
        <w:rPr>
          <w:rFonts w:ascii="Calibri" w:hAnsi="Calibri"/>
        </w:rPr>
      </w:pPr>
    </w:p>
    <w:p w14:paraId="292B39CD" w14:textId="77777777" w:rsidR="007C18AA" w:rsidRPr="007C18AA" w:rsidRDefault="007C18AA" w:rsidP="007C18AA">
      <w:pPr>
        <w:spacing w:line="276" w:lineRule="auto"/>
        <w:rPr>
          <w:rFonts w:ascii="Calibri" w:hAnsi="Calibri"/>
        </w:rPr>
      </w:pPr>
      <w:r w:rsidRPr="007C18AA">
        <w:rPr>
          <w:rFonts w:ascii="Calibri" w:hAnsi="Calibri"/>
        </w:rPr>
        <w:t>When I'm with Jesus, my heart changes. When I'm with Jesus, other people see it. It's observable.</w:t>
      </w:r>
    </w:p>
    <w:p w14:paraId="7A5546B6" w14:textId="77777777" w:rsidR="007C18AA" w:rsidRPr="007C18AA" w:rsidRDefault="007C18AA" w:rsidP="007C18AA">
      <w:pPr>
        <w:spacing w:line="276" w:lineRule="auto"/>
        <w:rPr>
          <w:rFonts w:ascii="Calibri" w:hAnsi="Calibri"/>
        </w:rPr>
      </w:pPr>
    </w:p>
    <w:p w14:paraId="34869AC5" w14:textId="3497E900" w:rsidR="007C18AA" w:rsidRPr="007C18AA" w:rsidRDefault="007C18AA" w:rsidP="007C18AA">
      <w:pPr>
        <w:spacing w:line="276" w:lineRule="auto"/>
        <w:rPr>
          <w:rFonts w:ascii="Calibri" w:hAnsi="Calibri"/>
          <w:b/>
          <w:bCs/>
        </w:rPr>
      </w:pPr>
      <w:r w:rsidRPr="007C18AA">
        <w:rPr>
          <w:rFonts w:ascii="Calibri" w:hAnsi="Calibri"/>
          <w:b/>
          <w:bCs/>
        </w:rPr>
        <w:t>3. When I’m with Jesus</w:t>
      </w:r>
      <w:r w:rsidR="002B5FF2">
        <w:rPr>
          <w:rFonts w:ascii="Calibri" w:hAnsi="Calibri"/>
          <w:b/>
          <w:bCs/>
        </w:rPr>
        <w:t>,</w:t>
      </w:r>
      <w:r w:rsidRPr="007C18AA">
        <w:rPr>
          <w:rFonts w:ascii="Calibri" w:hAnsi="Calibri"/>
          <w:b/>
          <w:bCs/>
        </w:rPr>
        <w:t xml:space="preserve"> the Holy Spirit starts working.</w:t>
      </w:r>
    </w:p>
    <w:p w14:paraId="2AEC4B90" w14:textId="77777777" w:rsidR="007C18AA" w:rsidRPr="007C18AA" w:rsidRDefault="007C18AA" w:rsidP="007C18AA">
      <w:pPr>
        <w:spacing w:line="276" w:lineRule="auto"/>
        <w:rPr>
          <w:rFonts w:ascii="Calibri" w:hAnsi="Calibri"/>
        </w:rPr>
      </w:pPr>
      <w:r w:rsidRPr="007C18AA">
        <w:rPr>
          <w:rFonts w:ascii="Calibri" w:hAnsi="Calibri"/>
        </w:rPr>
        <w:t xml:space="preserve">  </w:t>
      </w:r>
    </w:p>
    <w:p w14:paraId="461B9E8A" w14:textId="77777777" w:rsidR="007C18AA" w:rsidRPr="007C18AA" w:rsidRDefault="007C18AA" w:rsidP="007C18AA">
      <w:pPr>
        <w:spacing w:line="276" w:lineRule="auto"/>
        <w:rPr>
          <w:rFonts w:ascii="Calibri" w:hAnsi="Calibri"/>
        </w:rPr>
      </w:pPr>
      <w:r w:rsidRPr="007C18AA">
        <w:rPr>
          <w:rFonts w:ascii="Calibri" w:hAnsi="Calibri"/>
        </w:rPr>
        <w:t>“But many of those who heard the message believed, and the number of the men came to about five thousand” (Acts 4:4).</w:t>
      </w:r>
    </w:p>
    <w:p w14:paraId="2C9DFC0F" w14:textId="77777777" w:rsidR="007C18AA" w:rsidRPr="007C18AA" w:rsidRDefault="007C18AA" w:rsidP="007C18AA">
      <w:pPr>
        <w:spacing w:line="276" w:lineRule="auto"/>
        <w:rPr>
          <w:rFonts w:ascii="Calibri" w:hAnsi="Calibri"/>
        </w:rPr>
      </w:pPr>
    </w:p>
    <w:p w14:paraId="43DBA2D1" w14:textId="77777777" w:rsidR="007C18AA" w:rsidRPr="007C18AA" w:rsidRDefault="007C18AA" w:rsidP="007C18AA">
      <w:pPr>
        <w:spacing w:line="276" w:lineRule="auto"/>
        <w:rPr>
          <w:rFonts w:ascii="Calibri" w:hAnsi="Calibri"/>
        </w:rPr>
      </w:pPr>
      <w:r w:rsidRPr="007C18AA">
        <w:rPr>
          <w:rFonts w:ascii="Calibri" w:hAnsi="Calibri"/>
        </w:rPr>
        <w:t xml:space="preserve">Within 2-3 months of the birth of the church, it had grown to 5,000 men, meaning many others. There were women and children too. This thing exploded. God was doing something. The Holy Spirit was being poured out. Whoa. It's amazing. When people get with Jesus and have their hearts transformed, then the Holy Spirit starts being poured out. </w:t>
      </w:r>
    </w:p>
    <w:p w14:paraId="5C01FDD2" w14:textId="77777777" w:rsidR="007C18AA" w:rsidRPr="007C18AA" w:rsidRDefault="007C18AA" w:rsidP="007C18AA">
      <w:pPr>
        <w:spacing w:line="276" w:lineRule="auto"/>
        <w:rPr>
          <w:rFonts w:ascii="Calibri" w:hAnsi="Calibri"/>
        </w:rPr>
      </w:pPr>
    </w:p>
    <w:p w14:paraId="53734F95" w14:textId="44E3EDB0" w:rsidR="007C18AA" w:rsidRPr="007C18AA" w:rsidRDefault="007C18AA" w:rsidP="007C18AA">
      <w:pPr>
        <w:spacing w:line="276" w:lineRule="auto"/>
        <w:rPr>
          <w:rFonts w:ascii="Calibri" w:hAnsi="Calibri"/>
        </w:rPr>
      </w:pPr>
      <w:r w:rsidRPr="007C18AA">
        <w:rPr>
          <w:rFonts w:ascii="Calibri" w:hAnsi="Calibri"/>
        </w:rPr>
        <w:t>Furthermore, if you look in Acts 3:6, this is</w:t>
      </w:r>
      <w:r w:rsidR="002B5FF2">
        <w:rPr>
          <w:rFonts w:ascii="Calibri" w:hAnsi="Calibri"/>
        </w:rPr>
        <w:t xml:space="preserve"> </w:t>
      </w:r>
      <w:r w:rsidRPr="007C18AA">
        <w:rPr>
          <w:rFonts w:ascii="Calibri" w:hAnsi="Calibri"/>
        </w:rPr>
        <w:t xml:space="preserve">what set this whole story off. </w:t>
      </w:r>
    </w:p>
    <w:p w14:paraId="09C0EF5C" w14:textId="77777777" w:rsidR="007C18AA" w:rsidRPr="007C18AA" w:rsidRDefault="007C18AA" w:rsidP="007C18AA">
      <w:pPr>
        <w:spacing w:line="276" w:lineRule="auto"/>
        <w:rPr>
          <w:rFonts w:ascii="Calibri" w:hAnsi="Calibri"/>
        </w:rPr>
      </w:pPr>
    </w:p>
    <w:p w14:paraId="49AB42EF" w14:textId="77777777" w:rsidR="007C18AA" w:rsidRPr="007C18AA" w:rsidRDefault="007C18AA" w:rsidP="007C18AA">
      <w:pPr>
        <w:spacing w:line="276" w:lineRule="auto"/>
        <w:rPr>
          <w:rFonts w:ascii="Calibri" w:hAnsi="Calibri"/>
        </w:rPr>
      </w:pPr>
      <w:r w:rsidRPr="007C18AA">
        <w:rPr>
          <w:rFonts w:ascii="Calibri" w:hAnsi="Calibri"/>
        </w:rPr>
        <w:t>“But Peter said, ‘I don’t have silver or gold, but what I do have, I give you: In the name of Jesus Christ of Nazareth, get up and walk!’” (Acts 3:6).</w:t>
      </w:r>
    </w:p>
    <w:p w14:paraId="4A33B299" w14:textId="77777777" w:rsidR="007C18AA" w:rsidRPr="007C18AA" w:rsidRDefault="007C18AA" w:rsidP="007C18AA">
      <w:pPr>
        <w:spacing w:line="276" w:lineRule="auto"/>
        <w:rPr>
          <w:rFonts w:ascii="Calibri" w:hAnsi="Calibri"/>
        </w:rPr>
      </w:pPr>
    </w:p>
    <w:p w14:paraId="3C578760" w14:textId="615D515C" w:rsidR="007C18AA" w:rsidRPr="007C18AA" w:rsidRDefault="007C18AA" w:rsidP="007C18AA">
      <w:pPr>
        <w:spacing w:line="276" w:lineRule="auto"/>
        <w:rPr>
          <w:rFonts w:ascii="Calibri" w:hAnsi="Calibri"/>
        </w:rPr>
      </w:pPr>
      <w:r w:rsidRPr="007C18AA">
        <w:rPr>
          <w:rFonts w:ascii="Calibri" w:hAnsi="Calibri"/>
        </w:rPr>
        <w:lastRenderedPageBreak/>
        <w:t>He said that to a crippled man</w:t>
      </w:r>
      <w:r w:rsidR="002B5FF2">
        <w:rPr>
          <w:rFonts w:ascii="Calibri" w:hAnsi="Calibri"/>
        </w:rPr>
        <w:t xml:space="preserve"> and a</w:t>
      </w:r>
      <w:r w:rsidRPr="007C18AA">
        <w:rPr>
          <w:rFonts w:ascii="Calibri" w:hAnsi="Calibri"/>
        </w:rPr>
        <w:t xml:space="preserve"> man </w:t>
      </w:r>
      <w:r w:rsidR="002B5FF2">
        <w:rPr>
          <w:rFonts w:ascii="Calibri" w:hAnsi="Calibri"/>
        </w:rPr>
        <w:t>was</w:t>
      </w:r>
      <w:r w:rsidRPr="007C18AA">
        <w:rPr>
          <w:rFonts w:ascii="Calibri" w:hAnsi="Calibri"/>
        </w:rPr>
        <w:t xml:space="preserve"> healed. The Holy Spirit </w:t>
      </w:r>
      <w:r w:rsidR="002B5FF2">
        <w:rPr>
          <w:rFonts w:ascii="Calibri" w:hAnsi="Calibri"/>
        </w:rPr>
        <w:t>was</w:t>
      </w:r>
      <w:r w:rsidRPr="007C18AA">
        <w:rPr>
          <w:rFonts w:ascii="Calibri" w:hAnsi="Calibri"/>
        </w:rPr>
        <w:t xml:space="preserve"> being poured out. God </w:t>
      </w:r>
      <w:r w:rsidR="002B5FF2">
        <w:rPr>
          <w:rFonts w:ascii="Calibri" w:hAnsi="Calibri"/>
        </w:rPr>
        <w:t>was</w:t>
      </w:r>
      <w:r w:rsidRPr="007C18AA">
        <w:rPr>
          <w:rFonts w:ascii="Calibri" w:hAnsi="Calibri"/>
        </w:rPr>
        <w:t xml:space="preserve"> at work.</w:t>
      </w:r>
    </w:p>
    <w:p w14:paraId="04F14805" w14:textId="77777777" w:rsidR="007C18AA" w:rsidRPr="007C18AA" w:rsidRDefault="007C18AA" w:rsidP="007C18AA">
      <w:pPr>
        <w:spacing w:line="276" w:lineRule="auto"/>
        <w:rPr>
          <w:rFonts w:ascii="Calibri" w:hAnsi="Calibri"/>
        </w:rPr>
      </w:pPr>
    </w:p>
    <w:p w14:paraId="376488A3" w14:textId="77777777" w:rsidR="007C18AA" w:rsidRPr="007C18AA" w:rsidRDefault="007C18AA" w:rsidP="007C18AA">
      <w:pPr>
        <w:spacing w:line="276" w:lineRule="auto"/>
        <w:rPr>
          <w:rFonts w:ascii="Calibri" w:hAnsi="Calibri"/>
        </w:rPr>
      </w:pPr>
      <w:r w:rsidRPr="007C18AA">
        <w:rPr>
          <w:rFonts w:ascii="Calibri" w:hAnsi="Calibri"/>
        </w:rPr>
        <w:t xml:space="preserve">God is at work when prayers are answered. God is at work when miracles occur. God is at work when people come to faith in Christ. When I'm with Jesus, the Holy Spirit starts to move. </w:t>
      </w:r>
    </w:p>
    <w:p w14:paraId="26DA9E1F" w14:textId="77777777" w:rsidR="007C18AA" w:rsidRPr="007C18AA" w:rsidRDefault="007C18AA" w:rsidP="007C18AA">
      <w:pPr>
        <w:spacing w:line="276" w:lineRule="auto"/>
        <w:rPr>
          <w:rFonts w:ascii="Calibri" w:hAnsi="Calibri"/>
        </w:rPr>
      </w:pPr>
    </w:p>
    <w:p w14:paraId="2BF0DAFD" w14:textId="77777777" w:rsidR="007C18AA" w:rsidRPr="007C18AA" w:rsidRDefault="007C18AA" w:rsidP="007C18AA">
      <w:pPr>
        <w:spacing w:line="276" w:lineRule="auto"/>
        <w:rPr>
          <w:rFonts w:ascii="Calibri" w:hAnsi="Calibri"/>
        </w:rPr>
      </w:pPr>
      <w:r w:rsidRPr="007C18AA">
        <w:rPr>
          <w:rFonts w:ascii="Calibri" w:hAnsi="Calibri"/>
        </w:rPr>
        <w:t xml:space="preserve">This miracle by Peter was not through Peter's own power, but through the Spirit working in Jesus' name. I love the way that Peter heals this man. He says, “In the name of Jesus Christ, get up and walk.” The power is always from Jesus. It's never about a person. It's never about an individual. It's always from Jesus. He acknowledges that. The Holy Spirit was working. </w:t>
      </w:r>
    </w:p>
    <w:p w14:paraId="520DD993" w14:textId="77777777" w:rsidR="007C18AA" w:rsidRPr="007C18AA" w:rsidRDefault="007C18AA" w:rsidP="007C18AA">
      <w:pPr>
        <w:spacing w:line="276" w:lineRule="auto"/>
        <w:rPr>
          <w:rFonts w:ascii="Calibri" w:hAnsi="Calibri"/>
        </w:rPr>
      </w:pPr>
    </w:p>
    <w:p w14:paraId="7860C90C" w14:textId="77777777" w:rsidR="007C18AA" w:rsidRPr="007C18AA" w:rsidRDefault="007C18AA" w:rsidP="007C18AA">
      <w:pPr>
        <w:spacing w:line="276" w:lineRule="auto"/>
        <w:rPr>
          <w:rFonts w:ascii="Calibri" w:hAnsi="Calibri"/>
        </w:rPr>
      </w:pPr>
      <w:r w:rsidRPr="007C18AA">
        <w:rPr>
          <w:rFonts w:ascii="Calibri" w:hAnsi="Calibri"/>
        </w:rPr>
        <w:t xml:space="preserve">This is what we are praying for the city of Austin. We are praying that the Holy Spirit of God would be poured out on our city. When you get with Jesus and your heart is transformed, it's observable. People begin to see it, then the Holy Spirit begins to work and to move. It's exciting. It's beautiful to see. When I'm with Jesus, the Holy Spirit starts to move. </w:t>
      </w:r>
    </w:p>
    <w:p w14:paraId="340DB9BC" w14:textId="77777777" w:rsidR="007C18AA" w:rsidRPr="007C18AA" w:rsidRDefault="007C18AA" w:rsidP="007C18AA">
      <w:pPr>
        <w:spacing w:line="276" w:lineRule="auto"/>
        <w:rPr>
          <w:rFonts w:ascii="Calibri" w:hAnsi="Calibri"/>
        </w:rPr>
      </w:pPr>
    </w:p>
    <w:p w14:paraId="0D9B3C30" w14:textId="77777777" w:rsidR="007C18AA" w:rsidRPr="007C18AA" w:rsidRDefault="007C18AA" w:rsidP="007C18AA">
      <w:pPr>
        <w:spacing w:line="276" w:lineRule="auto"/>
        <w:rPr>
          <w:rFonts w:ascii="Calibri" w:hAnsi="Calibri"/>
          <w:b/>
          <w:bCs/>
        </w:rPr>
      </w:pPr>
      <w:r w:rsidRPr="007C18AA">
        <w:rPr>
          <w:rFonts w:ascii="Calibri" w:hAnsi="Calibri"/>
          <w:b/>
          <w:bCs/>
        </w:rPr>
        <w:t xml:space="preserve">4. When I’m with Jesus, God gets the glory. </w:t>
      </w:r>
    </w:p>
    <w:p w14:paraId="1760BD94" w14:textId="77777777" w:rsidR="007C18AA" w:rsidRPr="007C18AA" w:rsidRDefault="007C18AA" w:rsidP="007C18AA">
      <w:pPr>
        <w:spacing w:line="276" w:lineRule="auto"/>
        <w:rPr>
          <w:rFonts w:ascii="Calibri" w:hAnsi="Calibri"/>
        </w:rPr>
      </w:pPr>
    </w:p>
    <w:p w14:paraId="75559CD2" w14:textId="77777777" w:rsidR="007C18AA" w:rsidRPr="007C18AA" w:rsidRDefault="007C18AA" w:rsidP="007C18AA">
      <w:pPr>
        <w:spacing w:line="276" w:lineRule="auto"/>
        <w:rPr>
          <w:rFonts w:ascii="Calibri" w:hAnsi="Calibri"/>
        </w:rPr>
      </w:pPr>
      <w:r w:rsidRPr="007C18AA">
        <w:rPr>
          <w:rFonts w:ascii="Calibri" w:hAnsi="Calibri"/>
        </w:rPr>
        <w:t>“After threatening them further, they released them. They found no way to punish them because the people were all giving glory to God for what had been done” (Acts 4:21).</w:t>
      </w:r>
    </w:p>
    <w:p w14:paraId="706E1E1F" w14:textId="77777777" w:rsidR="007C18AA" w:rsidRPr="007C18AA" w:rsidRDefault="007C18AA" w:rsidP="007C18AA">
      <w:pPr>
        <w:spacing w:line="276" w:lineRule="auto"/>
        <w:rPr>
          <w:rFonts w:ascii="Calibri" w:hAnsi="Calibri"/>
        </w:rPr>
      </w:pPr>
    </w:p>
    <w:p w14:paraId="4B867270" w14:textId="77777777" w:rsidR="007C18AA" w:rsidRPr="007C18AA" w:rsidRDefault="007C18AA" w:rsidP="007C18AA">
      <w:pPr>
        <w:spacing w:line="276" w:lineRule="auto"/>
        <w:rPr>
          <w:rFonts w:ascii="Calibri" w:hAnsi="Calibri"/>
        </w:rPr>
      </w:pPr>
      <w:r w:rsidRPr="007C18AA">
        <w:rPr>
          <w:rFonts w:ascii="Calibri" w:hAnsi="Calibri"/>
        </w:rPr>
        <w:t xml:space="preserve">People glorified God. Just as the people saw the healing and the salvations as evidence of God's work, we should acknowledge His power at work in our lives, in the world around us. We should rejoice in the goodness of God. </w:t>
      </w:r>
    </w:p>
    <w:p w14:paraId="7FE1112B" w14:textId="77777777" w:rsidR="007C18AA" w:rsidRPr="007C18AA" w:rsidRDefault="007C18AA" w:rsidP="007C18AA">
      <w:pPr>
        <w:spacing w:line="276" w:lineRule="auto"/>
        <w:rPr>
          <w:rFonts w:ascii="Calibri" w:hAnsi="Calibri"/>
        </w:rPr>
      </w:pPr>
    </w:p>
    <w:p w14:paraId="785CA0B2" w14:textId="77777777" w:rsidR="007C18AA" w:rsidRPr="007C18AA" w:rsidRDefault="007C18AA" w:rsidP="007C18AA">
      <w:pPr>
        <w:spacing w:line="276" w:lineRule="auto"/>
        <w:rPr>
          <w:rFonts w:ascii="Calibri" w:hAnsi="Calibri"/>
        </w:rPr>
      </w:pPr>
      <w:r w:rsidRPr="007C18AA">
        <w:rPr>
          <w:rFonts w:ascii="Calibri" w:hAnsi="Calibri"/>
        </w:rPr>
        <w:t xml:space="preserve">When you see God work, you should always give glory to God. We should always say, “God, thank you. God, this is awesome.” When we see God working in our church, when people are coming to faith in Christ and we see just the movement of the Holy Spirit and the work of God, we should give glory to Him. We should spend more time worshiping and glorifying God for the great things that He has done. </w:t>
      </w:r>
    </w:p>
    <w:p w14:paraId="148DB318" w14:textId="77777777" w:rsidR="007C18AA" w:rsidRPr="007C18AA" w:rsidRDefault="007C18AA" w:rsidP="007C18AA">
      <w:pPr>
        <w:spacing w:line="276" w:lineRule="auto"/>
        <w:rPr>
          <w:rFonts w:ascii="Calibri" w:hAnsi="Calibri"/>
        </w:rPr>
      </w:pPr>
    </w:p>
    <w:p w14:paraId="61309614" w14:textId="157B2C7B" w:rsidR="007C18AA" w:rsidRPr="007C18AA" w:rsidRDefault="007C18AA" w:rsidP="007C18AA">
      <w:pPr>
        <w:spacing w:line="276" w:lineRule="auto"/>
        <w:rPr>
          <w:rFonts w:ascii="Calibri" w:hAnsi="Calibri"/>
        </w:rPr>
      </w:pPr>
      <w:r w:rsidRPr="007C18AA">
        <w:rPr>
          <w:rFonts w:ascii="Calibri" w:hAnsi="Calibri"/>
        </w:rPr>
        <w:t>Here's the chain reaction. Check this out. People get with Jesus</w:t>
      </w:r>
      <w:r w:rsidR="002B5FF2">
        <w:rPr>
          <w:rFonts w:ascii="Calibri" w:hAnsi="Calibri"/>
        </w:rPr>
        <w:t xml:space="preserve"> – h</w:t>
      </w:r>
      <w:r w:rsidRPr="007C18AA">
        <w:rPr>
          <w:rFonts w:ascii="Calibri" w:hAnsi="Calibri"/>
        </w:rPr>
        <w:t>earts start changing</w:t>
      </w:r>
      <w:r w:rsidR="002B5FF2">
        <w:rPr>
          <w:rFonts w:ascii="Calibri" w:hAnsi="Calibri"/>
        </w:rPr>
        <w:t>, t</w:t>
      </w:r>
      <w:r w:rsidRPr="007C18AA">
        <w:rPr>
          <w:rFonts w:ascii="Calibri" w:hAnsi="Calibri"/>
        </w:rPr>
        <w:t>he Holy Spirit starts working</w:t>
      </w:r>
      <w:r w:rsidR="002B5FF2">
        <w:rPr>
          <w:rFonts w:ascii="Calibri" w:hAnsi="Calibri"/>
        </w:rPr>
        <w:t xml:space="preserve">, and </w:t>
      </w:r>
      <w:r w:rsidRPr="007C18AA">
        <w:rPr>
          <w:rFonts w:ascii="Calibri" w:hAnsi="Calibri"/>
        </w:rPr>
        <w:t xml:space="preserve">God gets the glory. Is that good? If people are not with Jesus, none of this stuff happens. The greatest thing that we can do is to get with Jesus. Let's start a chain reaction in our city and in our church by getting with Jesus and allowing Him to shape us, mold us, and do whatever He wants to do right here in our midst. Amen. </w:t>
      </w:r>
      <w:r w:rsidRPr="007C18AA">
        <w:rPr>
          <w:rFonts w:ascii="Calibri" w:hAnsi="Calibri"/>
        </w:rPr>
        <w:br w:type="page"/>
      </w:r>
    </w:p>
    <w:p w14:paraId="1FFA77C7" w14:textId="77777777" w:rsidR="007C18AA" w:rsidRPr="007C18AA" w:rsidRDefault="007C18AA" w:rsidP="007C18AA">
      <w:pPr>
        <w:spacing w:line="276" w:lineRule="auto"/>
        <w:rPr>
          <w:rFonts w:ascii="Calibri" w:hAnsi="Calibri"/>
          <w:b/>
          <w:bCs/>
          <w:sz w:val="28"/>
          <w:szCs w:val="28"/>
          <w:u w:val="single"/>
        </w:rPr>
      </w:pPr>
      <w:r w:rsidRPr="007C18AA">
        <w:rPr>
          <w:rFonts w:ascii="Calibri" w:hAnsi="Calibri"/>
          <w:b/>
          <w:bCs/>
          <w:sz w:val="28"/>
          <w:szCs w:val="28"/>
          <w:u w:val="single"/>
        </w:rPr>
        <w:t>OUTLINE</w:t>
      </w:r>
    </w:p>
    <w:p w14:paraId="66D1C018" w14:textId="77777777" w:rsidR="007C18AA" w:rsidRPr="007C18AA" w:rsidRDefault="007C18AA" w:rsidP="007C18AA">
      <w:pPr>
        <w:spacing w:line="276" w:lineRule="auto"/>
        <w:rPr>
          <w:rFonts w:ascii="Calibri" w:hAnsi="Calibri"/>
          <w:b/>
          <w:bCs/>
          <w:u w:val="single"/>
        </w:rPr>
      </w:pPr>
    </w:p>
    <w:p w14:paraId="17C33868" w14:textId="77777777" w:rsidR="007C18AA" w:rsidRPr="007C18AA" w:rsidRDefault="007C18AA" w:rsidP="007C18AA">
      <w:pPr>
        <w:spacing w:line="276" w:lineRule="auto"/>
        <w:rPr>
          <w:rFonts w:ascii="Calibri" w:hAnsi="Calibri"/>
          <w:b/>
          <w:bCs/>
        </w:rPr>
      </w:pPr>
      <w:r w:rsidRPr="007C18AA">
        <w:rPr>
          <w:rFonts w:ascii="Calibri" w:hAnsi="Calibri"/>
          <w:b/>
          <w:bCs/>
        </w:rPr>
        <w:t>1. When I’m with Jesus, my heart changes.</w:t>
      </w:r>
    </w:p>
    <w:p w14:paraId="37579F89" w14:textId="77777777" w:rsidR="007C18AA" w:rsidRPr="007C18AA" w:rsidRDefault="007C18AA" w:rsidP="007C18AA">
      <w:pPr>
        <w:spacing w:line="276" w:lineRule="auto"/>
        <w:rPr>
          <w:rFonts w:ascii="Calibri" w:hAnsi="Calibri"/>
        </w:rPr>
      </w:pPr>
    </w:p>
    <w:p w14:paraId="379015A0" w14:textId="77777777" w:rsidR="007C18AA" w:rsidRPr="007C18AA" w:rsidRDefault="007C18AA" w:rsidP="007C18AA">
      <w:pPr>
        <w:spacing w:line="276" w:lineRule="auto"/>
        <w:rPr>
          <w:rFonts w:ascii="Calibri" w:hAnsi="Calibri"/>
        </w:rPr>
      </w:pPr>
      <w:r w:rsidRPr="007C18AA">
        <w:rPr>
          <w:rFonts w:ascii="Calibri" w:hAnsi="Calibri"/>
        </w:rPr>
        <w:t>“When they observed the boldness of Peter and John and realized that they were uneducated and untrained men, they were amazed and recognized that they had been with Jesus.”</w:t>
      </w:r>
    </w:p>
    <w:p w14:paraId="2D9A6036" w14:textId="77777777" w:rsidR="007C18AA" w:rsidRPr="007C18AA" w:rsidRDefault="007C18AA" w:rsidP="007C18AA">
      <w:pPr>
        <w:spacing w:line="276" w:lineRule="auto"/>
        <w:rPr>
          <w:rFonts w:ascii="Calibri" w:hAnsi="Calibri"/>
        </w:rPr>
      </w:pPr>
      <w:r w:rsidRPr="007C18AA">
        <w:rPr>
          <w:rFonts w:ascii="Calibri" w:hAnsi="Calibri"/>
        </w:rPr>
        <w:t>Acts 4:13 (CSB)</w:t>
      </w:r>
    </w:p>
    <w:p w14:paraId="1669BD3A" w14:textId="77777777" w:rsidR="007C18AA" w:rsidRPr="007C18AA" w:rsidRDefault="007C18AA" w:rsidP="007C18AA">
      <w:pPr>
        <w:spacing w:line="276" w:lineRule="auto"/>
        <w:rPr>
          <w:rFonts w:ascii="Calibri" w:hAnsi="Calibri"/>
        </w:rPr>
      </w:pPr>
    </w:p>
    <w:p w14:paraId="718D2A17" w14:textId="77777777" w:rsidR="007C18AA" w:rsidRPr="007C18AA" w:rsidRDefault="007C18AA" w:rsidP="007C18AA">
      <w:pPr>
        <w:spacing w:line="276" w:lineRule="auto"/>
        <w:rPr>
          <w:rFonts w:ascii="Calibri" w:hAnsi="Calibri"/>
        </w:rPr>
      </w:pPr>
      <w:r w:rsidRPr="007C18AA">
        <w:rPr>
          <w:rFonts w:ascii="Calibri" w:hAnsi="Calibri"/>
        </w:rPr>
        <w:t>“Then the Lord turned and looked at Peter. So Peter remembered the word of the Lord, how He had said to him, ‘Before the rooster crows today, you will deny Me three times.’ And he went outside and wept bitterly.”</w:t>
      </w:r>
    </w:p>
    <w:p w14:paraId="4F94B442" w14:textId="77777777" w:rsidR="007C18AA" w:rsidRPr="007C18AA" w:rsidRDefault="007C18AA" w:rsidP="007C18AA">
      <w:pPr>
        <w:spacing w:line="276" w:lineRule="auto"/>
        <w:rPr>
          <w:rFonts w:ascii="Calibri" w:hAnsi="Calibri"/>
        </w:rPr>
      </w:pPr>
      <w:r w:rsidRPr="007C18AA">
        <w:rPr>
          <w:rFonts w:ascii="Calibri" w:hAnsi="Calibri"/>
        </w:rPr>
        <w:t>Luke 22:61-62 (CSB)</w:t>
      </w:r>
    </w:p>
    <w:p w14:paraId="16D42437" w14:textId="77777777" w:rsidR="007C18AA" w:rsidRPr="007C18AA" w:rsidRDefault="007C18AA" w:rsidP="007C18AA">
      <w:pPr>
        <w:spacing w:line="276" w:lineRule="auto"/>
        <w:rPr>
          <w:rFonts w:ascii="Calibri" w:hAnsi="Calibri"/>
        </w:rPr>
      </w:pPr>
    </w:p>
    <w:p w14:paraId="637E1C75" w14:textId="77777777" w:rsidR="007C18AA" w:rsidRPr="007C18AA" w:rsidRDefault="007C18AA" w:rsidP="007C18AA">
      <w:pPr>
        <w:spacing w:line="276" w:lineRule="auto"/>
        <w:rPr>
          <w:rFonts w:ascii="Calibri" w:hAnsi="Calibri"/>
          <w:b/>
          <w:bCs/>
        </w:rPr>
      </w:pPr>
      <w:r w:rsidRPr="007C18AA">
        <w:rPr>
          <w:rFonts w:ascii="Calibri" w:hAnsi="Calibri"/>
          <w:b/>
          <w:bCs/>
        </w:rPr>
        <w:t>2. When I’m with Jesus, other people see it.</w:t>
      </w:r>
    </w:p>
    <w:p w14:paraId="7816A378" w14:textId="77777777" w:rsidR="007C18AA" w:rsidRPr="007C18AA" w:rsidRDefault="007C18AA" w:rsidP="007C18AA">
      <w:pPr>
        <w:spacing w:line="276" w:lineRule="auto"/>
        <w:rPr>
          <w:rFonts w:ascii="Calibri" w:hAnsi="Calibri"/>
        </w:rPr>
      </w:pPr>
    </w:p>
    <w:p w14:paraId="178A332C" w14:textId="77777777" w:rsidR="007C18AA" w:rsidRPr="007C18AA" w:rsidRDefault="007C18AA" w:rsidP="007C18AA">
      <w:pPr>
        <w:spacing w:line="276" w:lineRule="auto"/>
        <w:rPr>
          <w:rFonts w:ascii="Calibri" w:hAnsi="Calibri"/>
        </w:rPr>
      </w:pPr>
      <w:r w:rsidRPr="007C18AA">
        <w:rPr>
          <w:rFonts w:ascii="Calibri" w:hAnsi="Calibri"/>
        </w:rPr>
        <w:t>“When they observed the boldness of Peter and John and realized that they were uneducated and untrained men, they were amazed and recognized that they had been with Jesus.”</w:t>
      </w:r>
    </w:p>
    <w:p w14:paraId="2BD9ED23" w14:textId="77777777" w:rsidR="007C18AA" w:rsidRPr="007C18AA" w:rsidRDefault="007C18AA" w:rsidP="007C18AA">
      <w:pPr>
        <w:spacing w:line="276" w:lineRule="auto"/>
        <w:rPr>
          <w:rFonts w:ascii="Calibri" w:hAnsi="Calibri"/>
        </w:rPr>
      </w:pPr>
      <w:r w:rsidRPr="007C18AA">
        <w:rPr>
          <w:rFonts w:ascii="Calibri" w:hAnsi="Calibri"/>
        </w:rPr>
        <w:t>Acts 4:13 (CSB)</w:t>
      </w:r>
    </w:p>
    <w:p w14:paraId="626B1C7F" w14:textId="77777777" w:rsidR="007C18AA" w:rsidRPr="007C18AA" w:rsidRDefault="007C18AA" w:rsidP="007C18AA">
      <w:pPr>
        <w:spacing w:line="276" w:lineRule="auto"/>
        <w:rPr>
          <w:rFonts w:ascii="Calibri" w:hAnsi="Calibri"/>
        </w:rPr>
      </w:pPr>
    </w:p>
    <w:p w14:paraId="42312A99" w14:textId="77777777" w:rsidR="007C18AA" w:rsidRPr="007C18AA" w:rsidRDefault="007C18AA" w:rsidP="007C18AA">
      <w:pPr>
        <w:spacing w:line="276" w:lineRule="auto"/>
        <w:rPr>
          <w:rFonts w:ascii="Calibri" w:hAnsi="Calibri"/>
        </w:rPr>
      </w:pPr>
      <w:r w:rsidRPr="007C18AA">
        <w:rPr>
          <w:rFonts w:ascii="Calibri" w:hAnsi="Calibri"/>
        </w:rPr>
        <w:t>“…for we are unable to stop speaking about what we have seen and heard.”</w:t>
      </w:r>
    </w:p>
    <w:p w14:paraId="733C1016" w14:textId="77777777" w:rsidR="007C18AA" w:rsidRPr="007C18AA" w:rsidRDefault="007C18AA" w:rsidP="007C18AA">
      <w:pPr>
        <w:spacing w:line="276" w:lineRule="auto"/>
        <w:rPr>
          <w:rFonts w:ascii="Calibri" w:hAnsi="Calibri"/>
        </w:rPr>
      </w:pPr>
      <w:r w:rsidRPr="007C18AA">
        <w:rPr>
          <w:rFonts w:ascii="Calibri" w:hAnsi="Calibri"/>
        </w:rPr>
        <w:t>Acts 4:20 (CSB)</w:t>
      </w:r>
    </w:p>
    <w:p w14:paraId="62421A65" w14:textId="77777777" w:rsidR="007C18AA" w:rsidRPr="007C18AA" w:rsidRDefault="007C18AA" w:rsidP="007C18AA">
      <w:pPr>
        <w:spacing w:line="276" w:lineRule="auto"/>
        <w:rPr>
          <w:rFonts w:ascii="Calibri" w:hAnsi="Calibri"/>
        </w:rPr>
      </w:pPr>
    </w:p>
    <w:p w14:paraId="1CFB7F04" w14:textId="7BDCF901" w:rsidR="007C18AA" w:rsidRPr="007C18AA" w:rsidRDefault="007C18AA" w:rsidP="007C18AA">
      <w:pPr>
        <w:spacing w:line="276" w:lineRule="auto"/>
        <w:rPr>
          <w:rFonts w:ascii="Calibri" w:hAnsi="Calibri"/>
          <w:b/>
          <w:bCs/>
        </w:rPr>
      </w:pPr>
      <w:r w:rsidRPr="007C18AA">
        <w:rPr>
          <w:rFonts w:ascii="Calibri" w:hAnsi="Calibri"/>
          <w:b/>
          <w:bCs/>
        </w:rPr>
        <w:t>3. When I’m with Jesus</w:t>
      </w:r>
      <w:r w:rsidR="00B916F9">
        <w:rPr>
          <w:rFonts w:ascii="Calibri" w:hAnsi="Calibri"/>
          <w:b/>
          <w:bCs/>
        </w:rPr>
        <w:t>,</w:t>
      </w:r>
      <w:r w:rsidRPr="007C18AA">
        <w:rPr>
          <w:rFonts w:ascii="Calibri" w:hAnsi="Calibri"/>
          <w:b/>
          <w:bCs/>
        </w:rPr>
        <w:t xml:space="preserve"> the Holy Spirit starts working.</w:t>
      </w:r>
    </w:p>
    <w:p w14:paraId="77448CA0" w14:textId="77777777" w:rsidR="007C18AA" w:rsidRPr="007C18AA" w:rsidRDefault="007C18AA" w:rsidP="007C18AA">
      <w:pPr>
        <w:spacing w:line="276" w:lineRule="auto"/>
        <w:rPr>
          <w:rFonts w:ascii="Calibri" w:hAnsi="Calibri"/>
        </w:rPr>
      </w:pPr>
      <w:r w:rsidRPr="007C18AA">
        <w:rPr>
          <w:rFonts w:ascii="Calibri" w:hAnsi="Calibri"/>
        </w:rPr>
        <w:t xml:space="preserve">  </w:t>
      </w:r>
    </w:p>
    <w:p w14:paraId="1BD3BD9A" w14:textId="77777777" w:rsidR="007C18AA" w:rsidRPr="007C18AA" w:rsidRDefault="007C18AA" w:rsidP="007C18AA">
      <w:pPr>
        <w:spacing w:line="276" w:lineRule="auto"/>
        <w:rPr>
          <w:rFonts w:ascii="Calibri" w:hAnsi="Calibri"/>
        </w:rPr>
      </w:pPr>
      <w:r w:rsidRPr="007C18AA">
        <w:rPr>
          <w:rFonts w:ascii="Calibri" w:hAnsi="Calibri"/>
        </w:rPr>
        <w:t>“But many of those who heard the message believed, and the number of the men came to about five thousand.”</w:t>
      </w:r>
    </w:p>
    <w:p w14:paraId="251D90F1" w14:textId="77777777" w:rsidR="007C18AA" w:rsidRPr="007C18AA" w:rsidRDefault="007C18AA" w:rsidP="007C18AA">
      <w:pPr>
        <w:spacing w:line="276" w:lineRule="auto"/>
        <w:rPr>
          <w:rFonts w:ascii="Calibri" w:hAnsi="Calibri"/>
        </w:rPr>
      </w:pPr>
      <w:r w:rsidRPr="007C18AA">
        <w:rPr>
          <w:rFonts w:ascii="Calibri" w:hAnsi="Calibri"/>
        </w:rPr>
        <w:t>Acts 4:4 (CSB)</w:t>
      </w:r>
    </w:p>
    <w:p w14:paraId="7A4E38C7" w14:textId="77777777" w:rsidR="007C18AA" w:rsidRPr="007C18AA" w:rsidRDefault="007C18AA" w:rsidP="007C18AA">
      <w:pPr>
        <w:spacing w:line="276" w:lineRule="auto"/>
        <w:rPr>
          <w:rFonts w:ascii="Calibri" w:hAnsi="Calibri"/>
        </w:rPr>
      </w:pPr>
    </w:p>
    <w:p w14:paraId="25E51238" w14:textId="77777777" w:rsidR="007C18AA" w:rsidRPr="007C18AA" w:rsidRDefault="007C18AA" w:rsidP="007C18AA">
      <w:pPr>
        <w:spacing w:line="276" w:lineRule="auto"/>
        <w:rPr>
          <w:rFonts w:ascii="Calibri" w:hAnsi="Calibri"/>
        </w:rPr>
      </w:pPr>
      <w:r w:rsidRPr="007C18AA">
        <w:rPr>
          <w:rFonts w:ascii="Calibri" w:hAnsi="Calibri"/>
        </w:rPr>
        <w:t xml:space="preserve">“But Peter said, ‘I don’t have silver or gold, but what I do have, I give you: In the name of Jesus Christ of Nazareth, get up and walk!’” </w:t>
      </w:r>
    </w:p>
    <w:p w14:paraId="5FF8C5C9" w14:textId="77777777" w:rsidR="007C18AA" w:rsidRPr="007C18AA" w:rsidRDefault="007C18AA" w:rsidP="007C18AA">
      <w:pPr>
        <w:spacing w:line="276" w:lineRule="auto"/>
        <w:rPr>
          <w:rFonts w:ascii="Calibri" w:hAnsi="Calibri"/>
        </w:rPr>
      </w:pPr>
      <w:r w:rsidRPr="007C18AA">
        <w:rPr>
          <w:rFonts w:ascii="Calibri" w:hAnsi="Calibri"/>
        </w:rPr>
        <w:t>Acts 3:6 (CSB)</w:t>
      </w:r>
    </w:p>
    <w:p w14:paraId="65C888E2" w14:textId="77777777" w:rsidR="007C18AA" w:rsidRPr="007C18AA" w:rsidRDefault="007C18AA" w:rsidP="007C18AA">
      <w:pPr>
        <w:spacing w:line="276" w:lineRule="auto"/>
        <w:rPr>
          <w:rFonts w:ascii="Calibri" w:hAnsi="Calibri"/>
        </w:rPr>
      </w:pPr>
    </w:p>
    <w:p w14:paraId="59383046" w14:textId="77777777" w:rsidR="007C18AA" w:rsidRPr="007C18AA" w:rsidRDefault="007C18AA" w:rsidP="007C18AA">
      <w:pPr>
        <w:spacing w:line="276" w:lineRule="auto"/>
        <w:rPr>
          <w:rFonts w:ascii="Calibri" w:hAnsi="Calibri"/>
          <w:b/>
          <w:bCs/>
        </w:rPr>
      </w:pPr>
      <w:r w:rsidRPr="007C18AA">
        <w:rPr>
          <w:rFonts w:ascii="Calibri" w:hAnsi="Calibri"/>
          <w:b/>
          <w:bCs/>
        </w:rPr>
        <w:t xml:space="preserve">4. When I’m with Jesus, God gets the glory. </w:t>
      </w:r>
    </w:p>
    <w:p w14:paraId="5BA0D607" w14:textId="77777777" w:rsidR="007C18AA" w:rsidRPr="007C18AA" w:rsidRDefault="007C18AA" w:rsidP="007C18AA">
      <w:pPr>
        <w:spacing w:line="276" w:lineRule="auto"/>
        <w:rPr>
          <w:rFonts w:ascii="Calibri" w:hAnsi="Calibri"/>
        </w:rPr>
      </w:pPr>
    </w:p>
    <w:p w14:paraId="443FBA43" w14:textId="77777777" w:rsidR="007C18AA" w:rsidRPr="007C18AA" w:rsidRDefault="007C18AA" w:rsidP="007C18AA">
      <w:pPr>
        <w:spacing w:line="276" w:lineRule="auto"/>
        <w:rPr>
          <w:rFonts w:ascii="Calibri" w:hAnsi="Calibri"/>
        </w:rPr>
      </w:pPr>
      <w:r w:rsidRPr="007C18AA">
        <w:rPr>
          <w:rFonts w:ascii="Calibri" w:hAnsi="Calibri"/>
        </w:rPr>
        <w:t>“After threatening them further, they released them. They found no way to punish them because the people were all giving glory to God for what had been done.”</w:t>
      </w:r>
    </w:p>
    <w:p w14:paraId="12E548F9" w14:textId="33C09948" w:rsidR="009D7446" w:rsidRPr="00DC760B" w:rsidRDefault="007C18AA" w:rsidP="009E4AB7">
      <w:pPr>
        <w:spacing w:line="276" w:lineRule="auto"/>
        <w:rPr>
          <w:rFonts w:ascii="Calibri" w:hAnsi="Calibri"/>
        </w:rPr>
      </w:pPr>
      <w:r w:rsidRPr="007C18AA">
        <w:rPr>
          <w:rFonts w:ascii="Calibri" w:hAnsi="Calibri"/>
        </w:rPr>
        <w:lastRenderedPageBreak/>
        <w:t>Acts 4:21 (CSB)</w:t>
      </w: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F9276" w14:textId="77777777" w:rsidR="00AB0703" w:rsidRDefault="00AB0703">
      <w:r>
        <w:separator/>
      </w:r>
    </w:p>
  </w:endnote>
  <w:endnote w:type="continuationSeparator" w:id="0">
    <w:p w14:paraId="79DC42EC" w14:textId="77777777" w:rsidR="00AB0703" w:rsidRDefault="00AB0703">
      <w:r>
        <w:continuationSeparator/>
      </w:r>
    </w:p>
  </w:endnote>
  <w:endnote w:type="continuationNotice" w:id="1">
    <w:p w14:paraId="337C5573" w14:textId="77777777" w:rsidR="00AB0703" w:rsidRDefault="00AB0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4D55" w14:textId="77777777" w:rsidR="00454803" w:rsidRDefault="004548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81E0" w14:textId="77777777" w:rsidR="005E7A87" w:rsidRDefault="000D064C" w:rsidP="00E001F4">
    <w:pPr>
      <w:pStyle w:val="Footer"/>
      <w:jc w:val="right"/>
    </w:pPr>
    <w:r>
      <w:tab/>
    </w:r>
  </w:p>
  <w:p w14:paraId="12D86930" w14:textId="0385C618" w:rsidR="000D064C" w:rsidRPr="00E001F4" w:rsidRDefault="00A11D21" w:rsidP="00A11D21">
    <w:pPr>
      <w:pStyle w:val="Footer"/>
      <w:rPr>
        <w:rFonts w:ascii="Calibri" w:hAnsi="Calibri"/>
      </w:rPr>
    </w:pPr>
    <w:r>
      <w:rPr>
        <w:rFonts w:ascii="Calibri" w:hAnsi="Calibri"/>
        <w:b/>
        <w:bCs/>
      </w:rPr>
      <w:tab/>
    </w:r>
    <w:r w:rsidR="007C18AA">
      <w:rPr>
        <w:rFonts w:ascii="Calibri" w:hAnsi="Calibri"/>
        <w:b/>
        <w:bCs/>
      </w:rPr>
      <w:t xml:space="preserve">Have You Been </w:t>
    </w:r>
    <w:proofErr w:type="gramStart"/>
    <w:r w:rsidR="007C18AA">
      <w:rPr>
        <w:rFonts w:ascii="Calibri" w:hAnsi="Calibri"/>
        <w:b/>
        <w:bCs/>
      </w:rPr>
      <w:t>With</w:t>
    </w:r>
    <w:proofErr w:type="gramEnd"/>
    <w:r w:rsidR="007C18AA">
      <w:rPr>
        <w:rFonts w:ascii="Calibri" w:hAnsi="Calibri"/>
        <w:b/>
        <w:bCs/>
      </w:rPr>
      <w:t xml:space="preserve"> Jesus?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3465" w14:textId="77777777" w:rsidR="00454803" w:rsidRDefault="004548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445E" w14:textId="77777777" w:rsidR="00AB0703" w:rsidRDefault="00AB0703">
      <w:r>
        <w:separator/>
      </w:r>
    </w:p>
  </w:footnote>
  <w:footnote w:type="continuationSeparator" w:id="0">
    <w:p w14:paraId="5BE1FDF6" w14:textId="77777777" w:rsidR="00AB0703" w:rsidRDefault="00AB0703">
      <w:r>
        <w:continuationSeparator/>
      </w:r>
    </w:p>
  </w:footnote>
  <w:footnote w:type="continuationNotice" w:id="1">
    <w:p w14:paraId="1F1085B3" w14:textId="77777777" w:rsidR="00AB0703" w:rsidRDefault="00AB07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6735D"/>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5FF2"/>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4BBB"/>
    <w:rsid w:val="003C1E8D"/>
    <w:rsid w:val="003C695F"/>
    <w:rsid w:val="003D1638"/>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54803"/>
    <w:rsid w:val="00463090"/>
    <w:rsid w:val="004816A2"/>
    <w:rsid w:val="004A349B"/>
    <w:rsid w:val="004A73C5"/>
    <w:rsid w:val="004B20E1"/>
    <w:rsid w:val="004B25B5"/>
    <w:rsid w:val="004C3050"/>
    <w:rsid w:val="004C5E5A"/>
    <w:rsid w:val="004D1C32"/>
    <w:rsid w:val="004E7372"/>
    <w:rsid w:val="004F7185"/>
    <w:rsid w:val="005039D4"/>
    <w:rsid w:val="00504A84"/>
    <w:rsid w:val="005135BB"/>
    <w:rsid w:val="00514E43"/>
    <w:rsid w:val="00521FAA"/>
    <w:rsid w:val="005250E7"/>
    <w:rsid w:val="00532366"/>
    <w:rsid w:val="00554E4A"/>
    <w:rsid w:val="0057422B"/>
    <w:rsid w:val="00577301"/>
    <w:rsid w:val="00582FFE"/>
    <w:rsid w:val="00585F84"/>
    <w:rsid w:val="005922EB"/>
    <w:rsid w:val="005B2103"/>
    <w:rsid w:val="005B3057"/>
    <w:rsid w:val="005B43AA"/>
    <w:rsid w:val="005B5A7B"/>
    <w:rsid w:val="005C25AD"/>
    <w:rsid w:val="005D45B6"/>
    <w:rsid w:val="005E1B8C"/>
    <w:rsid w:val="005E30D7"/>
    <w:rsid w:val="005E3D64"/>
    <w:rsid w:val="005E7A87"/>
    <w:rsid w:val="006064FA"/>
    <w:rsid w:val="0062720A"/>
    <w:rsid w:val="00631CBE"/>
    <w:rsid w:val="006652C7"/>
    <w:rsid w:val="006666D7"/>
    <w:rsid w:val="00672F9E"/>
    <w:rsid w:val="00676E96"/>
    <w:rsid w:val="006A01A4"/>
    <w:rsid w:val="006A24A7"/>
    <w:rsid w:val="006A6FCB"/>
    <w:rsid w:val="006A7C94"/>
    <w:rsid w:val="006B1A5C"/>
    <w:rsid w:val="006B7862"/>
    <w:rsid w:val="006C31A8"/>
    <w:rsid w:val="006C4559"/>
    <w:rsid w:val="006D24DF"/>
    <w:rsid w:val="006D3136"/>
    <w:rsid w:val="006D3F80"/>
    <w:rsid w:val="006D5364"/>
    <w:rsid w:val="006E184E"/>
    <w:rsid w:val="006E255D"/>
    <w:rsid w:val="006E4F39"/>
    <w:rsid w:val="006E77E6"/>
    <w:rsid w:val="00702914"/>
    <w:rsid w:val="00713848"/>
    <w:rsid w:val="007276E1"/>
    <w:rsid w:val="007630E7"/>
    <w:rsid w:val="0076639A"/>
    <w:rsid w:val="00784533"/>
    <w:rsid w:val="00791189"/>
    <w:rsid w:val="007960BA"/>
    <w:rsid w:val="007A6325"/>
    <w:rsid w:val="007C18AA"/>
    <w:rsid w:val="007C5C95"/>
    <w:rsid w:val="007E1319"/>
    <w:rsid w:val="007F5E3F"/>
    <w:rsid w:val="008073BF"/>
    <w:rsid w:val="00822AB9"/>
    <w:rsid w:val="00827E96"/>
    <w:rsid w:val="008356BD"/>
    <w:rsid w:val="0084063F"/>
    <w:rsid w:val="00861BBA"/>
    <w:rsid w:val="008660EA"/>
    <w:rsid w:val="00866B7A"/>
    <w:rsid w:val="00870C4A"/>
    <w:rsid w:val="00872B1A"/>
    <w:rsid w:val="00872E3D"/>
    <w:rsid w:val="00873D30"/>
    <w:rsid w:val="00890144"/>
    <w:rsid w:val="00894E92"/>
    <w:rsid w:val="00895E2E"/>
    <w:rsid w:val="008A71E5"/>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29C0"/>
    <w:rsid w:val="009F6672"/>
    <w:rsid w:val="00A0763F"/>
    <w:rsid w:val="00A10632"/>
    <w:rsid w:val="00A11D21"/>
    <w:rsid w:val="00A34CAE"/>
    <w:rsid w:val="00A43A90"/>
    <w:rsid w:val="00A51274"/>
    <w:rsid w:val="00A51B63"/>
    <w:rsid w:val="00A64FC4"/>
    <w:rsid w:val="00A64FC9"/>
    <w:rsid w:val="00A82ACE"/>
    <w:rsid w:val="00A83591"/>
    <w:rsid w:val="00A837B0"/>
    <w:rsid w:val="00A93495"/>
    <w:rsid w:val="00A978D2"/>
    <w:rsid w:val="00AA5ED6"/>
    <w:rsid w:val="00AB0703"/>
    <w:rsid w:val="00AB12C5"/>
    <w:rsid w:val="00AB2A63"/>
    <w:rsid w:val="00AC1B83"/>
    <w:rsid w:val="00AC36A8"/>
    <w:rsid w:val="00AD59D2"/>
    <w:rsid w:val="00AF468A"/>
    <w:rsid w:val="00B03B8B"/>
    <w:rsid w:val="00B10327"/>
    <w:rsid w:val="00B158DB"/>
    <w:rsid w:val="00B23D61"/>
    <w:rsid w:val="00B3092B"/>
    <w:rsid w:val="00B40364"/>
    <w:rsid w:val="00B465BB"/>
    <w:rsid w:val="00B47A64"/>
    <w:rsid w:val="00B56A4D"/>
    <w:rsid w:val="00B604D0"/>
    <w:rsid w:val="00B90235"/>
    <w:rsid w:val="00B916F9"/>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7FC1"/>
    <w:rsid w:val="00CD108B"/>
    <w:rsid w:val="00CD5C4A"/>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3DBE"/>
    <w:rsid w:val="00D44685"/>
    <w:rsid w:val="00D46BAD"/>
    <w:rsid w:val="00D57390"/>
    <w:rsid w:val="00D6624D"/>
    <w:rsid w:val="00D80D10"/>
    <w:rsid w:val="00D86340"/>
    <w:rsid w:val="00D91F73"/>
    <w:rsid w:val="00D9240C"/>
    <w:rsid w:val="00D92F29"/>
    <w:rsid w:val="00D95E17"/>
    <w:rsid w:val="00DA0349"/>
    <w:rsid w:val="00DA7996"/>
    <w:rsid w:val="00DB2FD1"/>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67CDD"/>
    <w:rsid w:val="00E7388D"/>
    <w:rsid w:val="00E7469D"/>
    <w:rsid w:val="00E75A9B"/>
    <w:rsid w:val="00E80CE9"/>
    <w:rsid w:val="00E82A1B"/>
    <w:rsid w:val="00E90303"/>
    <w:rsid w:val="00E91EAD"/>
    <w:rsid w:val="00EA6210"/>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54A9"/>
    <w:rsid w:val="00F72B40"/>
    <w:rsid w:val="00F81C0F"/>
    <w:rsid w:val="00F856C7"/>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0</TotalTime>
  <Pages>9</Pages>
  <Words>2644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17685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3</cp:revision>
  <cp:lastPrinted>2023-01-17T21:10:00Z</cp:lastPrinted>
  <dcterms:created xsi:type="dcterms:W3CDTF">2025-03-18T16:49:00Z</dcterms:created>
  <dcterms:modified xsi:type="dcterms:W3CDTF">2025-03-18T16:49:00Z</dcterms:modified>
  <cp:category/>
</cp:coreProperties>
</file>